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3CCDA1" w14:textId="55F1CE73" w:rsidR="00C52CF7" w:rsidRPr="00A36BBF" w:rsidRDefault="00740972" w:rsidP="00A36BBF">
      <w:pPr>
        <w:pStyle w:val="Heading4"/>
        <w:rPr>
          <w:color w:val="00999E" w:themeColor="accent1"/>
        </w:rPr>
      </w:pPr>
      <w:r w:rsidRPr="00A36BBF">
        <w:rPr>
          <w:color w:val="00999E" w:themeColor="accent1"/>
        </w:rPr>
        <w:br/>
      </w:r>
      <w:r w:rsidR="00C52CF7" w:rsidRPr="00A36BBF">
        <w:rPr>
          <w:color w:val="00999E" w:themeColor="accent1"/>
        </w:rPr>
        <w:t>Pressemitteilung vom 24.</w:t>
      </w:r>
      <w:r w:rsidR="00BB1D1D">
        <w:rPr>
          <w:color w:val="00999E" w:themeColor="accent1"/>
        </w:rPr>
        <w:t>10</w:t>
      </w:r>
      <w:r w:rsidR="00C52CF7" w:rsidRPr="00A36BBF">
        <w:rPr>
          <w:color w:val="00999E" w:themeColor="accent1"/>
        </w:rPr>
        <w:t>.2024</w:t>
      </w:r>
      <w:r w:rsidR="00C52CF7" w:rsidRPr="00A36BBF">
        <w:rPr>
          <w:color w:val="00999E" w:themeColor="accent1"/>
        </w:rPr>
        <w:br/>
      </w:r>
    </w:p>
    <w:tbl>
      <w:tblPr>
        <w:tblW w:w="10740" w:type="dxa"/>
        <w:tblLayout w:type="fixed"/>
        <w:tblCellMar>
          <w:left w:w="0" w:type="dxa"/>
          <w:right w:w="284" w:type="dxa"/>
        </w:tblCellMar>
        <w:tblLook w:val="04A0" w:firstRow="1" w:lastRow="0" w:firstColumn="1" w:lastColumn="0" w:noHBand="0" w:noVBand="1"/>
      </w:tblPr>
      <w:tblGrid>
        <w:gridCol w:w="7513"/>
        <w:gridCol w:w="3227"/>
      </w:tblGrid>
      <w:tr w:rsidR="00A36BBF" w:rsidRPr="00A36BBF" w14:paraId="4C182677" w14:textId="77777777" w:rsidTr="00C52CF7">
        <w:tc>
          <w:tcPr>
            <w:tcW w:w="7513" w:type="dxa"/>
          </w:tcPr>
          <w:p w14:paraId="7FF2C6F6" w14:textId="0142A183" w:rsidR="00D5079F" w:rsidRPr="00EB124A" w:rsidRDefault="00D5079F" w:rsidP="00EB124A">
            <w:pPr>
              <w:pStyle w:val="Heading1"/>
              <w:rPr>
                <w:sz w:val="36"/>
                <w:szCs w:val="36"/>
              </w:rPr>
            </w:pPr>
            <w:r w:rsidRPr="00EB124A">
              <w:rPr>
                <w:sz w:val="36"/>
                <w:szCs w:val="36"/>
              </w:rPr>
              <w:t>Konsortium präsentiert Forschungsergebnisse zur offenen Software- und Hardware-Architektur für das Mobilitätssystem der Zukunft</w:t>
            </w:r>
          </w:p>
          <w:p w14:paraId="4F3F91F9" w14:textId="13972CEE" w:rsidR="00D5079F" w:rsidRPr="00CC4D26" w:rsidRDefault="00D5079F" w:rsidP="00EB124A">
            <w:pPr>
              <w:pStyle w:val="Heading2"/>
            </w:pPr>
            <w:r w:rsidRPr="00CC4D26">
              <w:t>Halbzeitveranstaltung im Rahmen des internationalen VDI-Kongress</w:t>
            </w:r>
            <w:r w:rsidR="00EB124A">
              <w:t>es</w:t>
            </w:r>
            <w:r w:rsidRPr="00CC4D26">
              <w:t xml:space="preserve"> Electronics In Vehicles (ELIV) in Bonn</w:t>
            </w:r>
          </w:p>
          <w:p w14:paraId="5D992F3C" w14:textId="4DB3675D" w:rsidR="004954E6" w:rsidRDefault="004954E6" w:rsidP="0015583A">
            <w:pPr>
              <w:spacing w:line="240" w:lineRule="auto"/>
              <w:rPr>
                <w:rFonts w:ascii="Montserrat" w:hAnsi="Montserrat"/>
                <w:bCs/>
                <w:color w:val="000000"/>
                <w:lang w:val="de-DE"/>
              </w:rPr>
            </w:pPr>
            <w:r w:rsidRPr="00CC4D26">
              <w:rPr>
                <w:rFonts w:ascii="Montserrat" w:hAnsi="Montserrat" w:cs="Arial"/>
                <w:bCs/>
                <w:lang w:val="de-DE"/>
              </w:rPr>
              <w:t xml:space="preserve">Auf der </w:t>
            </w:r>
            <w:proofErr w:type="spellStart"/>
            <w:r w:rsidRPr="00CC4D26">
              <w:rPr>
                <w:rFonts w:ascii="Montserrat" w:hAnsi="Montserrat" w:cs="Arial"/>
                <w:bCs/>
                <w:lang w:val="de-DE"/>
              </w:rPr>
              <w:t>autotech.agil</w:t>
            </w:r>
            <w:proofErr w:type="spellEnd"/>
            <w:r w:rsidR="00EB124A">
              <w:rPr>
                <w:rFonts w:ascii="Montserrat" w:hAnsi="Montserrat" w:cs="Arial"/>
                <w:bCs/>
                <w:lang w:val="de-DE"/>
              </w:rPr>
              <w:t>-</w:t>
            </w:r>
            <w:r w:rsidRPr="00CC4D26">
              <w:rPr>
                <w:rFonts w:ascii="Montserrat" w:hAnsi="Montserrat" w:cs="Arial"/>
                <w:bCs/>
                <w:lang w:val="de-DE"/>
              </w:rPr>
              <w:t>Halbzeitveranstaltung präsentier</w:t>
            </w:r>
            <w:r w:rsidR="00CD13C1">
              <w:rPr>
                <w:rFonts w:ascii="Montserrat" w:hAnsi="Montserrat" w:cs="Arial"/>
                <w:bCs/>
                <w:lang w:val="de-DE"/>
              </w:rPr>
              <w:t>t</w:t>
            </w:r>
            <w:r w:rsidRPr="00CC4D26">
              <w:rPr>
                <w:rFonts w:ascii="Montserrat" w:hAnsi="Montserrat" w:cs="Arial"/>
                <w:bCs/>
                <w:lang w:val="de-DE"/>
              </w:rPr>
              <w:t xml:space="preserve">en führende Akteure aus Industrie und Wissenschaft auf dem Gebiet des automatisierten und vernetzten Fahrens erste Forschungsergebnisse zur offenen Software- und Hardware-Architektur für das Mobilitätssystem der Zukunft. Die Halbzeitveranstaltung </w:t>
            </w:r>
            <w:r w:rsidR="00CD13C1">
              <w:rPr>
                <w:rFonts w:ascii="Montserrat" w:hAnsi="Montserrat" w:cs="Arial"/>
                <w:bCs/>
                <w:lang w:val="de-DE"/>
              </w:rPr>
              <w:t>fand</w:t>
            </w:r>
            <w:r w:rsidRPr="00CC4D26">
              <w:rPr>
                <w:rFonts w:ascii="Montserrat" w:hAnsi="Montserrat" w:cs="Arial"/>
                <w:bCs/>
                <w:lang w:val="de-DE"/>
              </w:rPr>
              <w:t xml:space="preserve"> im Rahmen des internationalen VDI-Kongress</w:t>
            </w:r>
            <w:r w:rsidR="00EB124A">
              <w:rPr>
                <w:rFonts w:ascii="Montserrat" w:hAnsi="Montserrat" w:cs="Arial"/>
                <w:bCs/>
                <w:lang w:val="de-DE"/>
              </w:rPr>
              <w:t>es</w:t>
            </w:r>
            <w:r w:rsidRPr="00CC4D26">
              <w:rPr>
                <w:rFonts w:ascii="Montserrat" w:hAnsi="Montserrat" w:cs="Arial"/>
                <w:bCs/>
                <w:lang w:val="de-DE"/>
              </w:rPr>
              <w:t xml:space="preserve"> Electronics In </w:t>
            </w:r>
            <w:proofErr w:type="spellStart"/>
            <w:r w:rsidRPr="00CC4D26">
              <w:rPr>
                <w:rFonts w:ascii="Montserrat" w:hAnsi="Montserrat" w:cs="Arial"/>
                <w:bCs/>
                <w:lang w:val="de-DE"/>
              </w:rPr>
              <w:t>Vehicles</w:t>
            </w:r>
            <w:proofErr w:type="spellEnd"/>
            <w:r w:rsidRPr="00CC4D26">
              <w:rPr>
                <w:rFonts w:ascii="Montserrat" w:hAnsi="Montserrat" w:cs="Arial"/>
                <w:bCs/>
                <w:lang w:val="de-DE"/>
              </w:rPr>
              <w:t xml:space="preserve"> (ELIV) in Bonn vom 16.</w:t>
            </w:r>
            <w:r w:rsidR="00EB124A">
              <w:rPr>
                <w:rFonts w:ascii="Montserrat" w:hAnsi="Montserrat" w:cs="Arial"/>
                <w:bCs/>
                <w:lang w:val="de-DE"/>
              </w:rPr>
              <w:t xml:space="preserve"> – </w:t>
            </w:r>
            <w:r w:rsidRPr="00CC4D26">
              <w:rPr>
                <w:rFonts w:ascii="Montserrat" w:hAnsi="Montserrat" w:cs="Arial"/>
                <w:bCs/>
                <w:lang w:val="de-DE"/>
              </w:rPr>
              <w:t xml:space="preserve">17. Oktober 2024 statt. </w:t>
            </w:r>
            <w:r w:rsidRPr="006C2B2F">
              <w:rPr>
                <w:rStyle w:val="fontstyle01"/>
                <w:rFonts w:ascii="Montserrat" w:hAnsi="Montserrat"/>
                <w:b w:val="0"/>
                <w:sz w:val="22"/>
                <w:szCs w:val="22"/>
                <w:lang w:val="de-DE"/>
              </w:rPr>
              <w:t>Mit einem</w:t>
            </w:r>
            <w:r w:rsidRPr="00CC4D26">
              <w:rPr>
                <w:rFonts w:ascii="Montserrat" w:hAnsi="Montserrat"/>
                <w:bCs/>
                <w:color w:val="000000"/>
                <w:lang w:val="de-DE"/>
              </w:rPr>
              <w:t xml:space="preserve"> Projektvolumen von ca. 30 Mio. Euro und einer Förderung durch das Bundesministerium für Bildung und Forschung (BMBF)</w:t>
            </w:r>
            <w:r w:rsidRPr="00D40EE7">
              <w:rPr>
                <w:rStyle w:val="fontstyle01"/>
                <w:rFonts w:ascii="Montserrat" w:hAnsi="Montserrat"/>
                <w:b w:val="0"/>
                <w:sz w:val="22"/>
                <w:szCs w:val="22"/>
                <w:lang w:val="de-DE"/>
              </w:rPr>
              <w:t xml:space="preserve"> </w:t>
            </w:r>
            <w:r w:rsidRPr="00CC4D26">
              <w:rPr>
                <w:rFonts w:ascii="Montserrat" w:hAnsi="Montserrat"/>
                <w:bCs/>
                <w:color w:val="000000"/>
                <w:lang w:val="de-DE"/>
              </w:rPr>
              <w:t xml:space="preserve">in </w:t>
            </w:r>
            <w:r w:rsidRPr="006C2B2F">
              <w:rPr>
                <w:rStyle w:val="fontstyle01"/>
                <w:rFonts w:ascii="Montserrat" w:hAnsi="Montserrat"/>
                <w:b w:val="0"/>
                <w:sz w:val="22"/>
                <w:szCs w:val="22"/>
                <w:lang w:val="de-DE"/>
              </w:rPr>
              <w:t xml:space="preserve">der Förderrichtlinie </w:t>
            </w:r>
            <w:hyperlink r:id="rId8" w:history="1">
              <w:r w:rsidRPr="00CC4D26">
                <w:rPr>
                  <w:rStyle w:val="Hyperlink"/>
                  <w:rFonts w:ascii="Montserrat" w:hAnsi="Montserrat" w:cs="Arial"/>
                  <w:bCs/>
                  <w:lang w:val="de-DE"/>
                </w:rPr>
                <w:t>„Elektronik und Softwareentwicklungsmethoden für die Digitalisierung der Automobilität (Mannheim)“</w:t>
              </w:r>
            </w:hyperlink>
            <w:r w:rsidRPr="0099572D">
              <w:rPr>
                <w:rStyle w:val="fontstyle01"/>
                <w:rFonts w:ascii="Montserrat" w:hAnsi="Montserrat"/>
                <w:b w:val="0"/>
                <w:sz w:val="22"/>
                <w:szCs w:val="22"/>
                <w:lang w:val="de-DE"/>
              </w:rPr>
              <w:t xml:space="preserve"> </w:t>
            </w:r>
            <w:r w:rsidRPr="00CC4D26">
              <w:rPr>
                <w:rFonts w:ascii="Montserrat" w:hAnsi="Montserrat"/>
                <w:bCs/>
                <w:color w:val="000000"/>
                <w:lang w:val="de-DE"/>
              </w:rPr>
              <w:t>k</w:t>
            </w:r>
            <w:r w:rsidR="00CD13C1">
              <w:rPr>
                <w:rFonts w:ascii="Montserrat" w:hAnsi="Montserrat"/>
                <w:bCs/>
                <w:color w:val="000000"/>
                <w:lang w:val="de-DE"/>
              </w:rPr>
              <w:t>onnte</w:t>
            </w:r>
            <w:r w:rsidRPr="00CC4D26">
              <w:rPr>
                <w:rFonts w:ascii="Montserrat" w:hAnsi="Montserrat"/>
                <w:bCs/>
                <w:color w:val="000000"/>
                <w:lang w:val="de-DE"/>
              </w:rPr>
              <w:t xml:space="preserve"> das Konsortium stolz einige Highlights </w:t>
            </w:r>
            <w:r w:rsidRPr="00CC4D26">
              <w:rPr>
                <w:rFonts w:ascii="Montserrat" w:hAnsi="Montserrat" w:cs="Arial"/>
                <w:bCs/>
                <w:lang w:val="de-DE"/>
              </w:rPr>
              <w:t>präsentieren</w:t>
            </w:r>
            <w:r w:rsidRPr="00CC4D26">
              <w:rPr>
                <w:rFonts w:ascii="Montserrat" w:hAnsi="Montserrat"/>
                <w:bCs/>
                <w:color w:val="000000"/>
                <w:lang w:val="de-DE"/>
              </w:rPr>
              <w:t xml:space="preserve">. </w:t>
            </w:r>
          </w:p>
          <w:p w14:paraId="62EBFA3E" w14:textId="7C61104A" w:rsidR="00036B4D" w:rsidRPr="00CC4D26" w:rsidRDefault="00036B4D" w:rsidP="0015583A">
            <w:pPr>
              <w:spacing w:line="240" w:lineRule="auto"/>
              <w:rPr>
                <w:rFonts w:ascii="Montserrat" w:hAnsi="Montserrat"/>
                <w:color w:val="082624" w:themeColor="text1"/>
                <w:lang w:val="de-DE"/>
              </w:rPr>
            </w:pPr>
            <w:r w:rsidRPr="00CC4D26">
              <w:rPr>
                <w:rFonts w:ascii="Montserrat" w:hAnsi="Montserrat"/>
                <w:color w:val="082624" w:themeColor="text1"/>
                <w:lang w:val="de-DE"/>
              </w:rPr>
              <w:t xml:space="preserve">Die </w:t>
            </w:r>
            <w:r w:rsidR="00EB124A">
              <w:rPr>
                <w:rFonts w:ascii="Montserrat" w:hAnsi="Montserrat"/>
                <w:color w:val="082624" w:themeColor="text1"/>
                <w:lang w:val="de-DE"/>
              </w:rPr>
              <w:t>V</w:t>
            </w:r>
            <w:r w:rsidRPr="00CC4D26">
              <w:rPr>
                <w:rFonts w:ascii="Montserrat" w:hAnsi="Montserrat"/>
                <w:color w:val="082624" w:themeColor="text1"/>
                <w:lang w:val="de-DE"/>
              </w:rPr>
              <w:t>eranstaltung bietet eine Plattform für Wissenschaftler und Wissenschaftlerinnen, Expertinnen und Experten sowie Verantwortliche der Automobilbranche und die interessierte Öffentlichkeit, um sich über die bisherigen Fortschritte und Erkenntnisse des Forschungsvorhabens zu informieren und auszutauschen. Der Projektleiter Raphael van Kempen stellt die wichtigsten Zwischenergebnisse sowie die nächsten Forschungsschritte zusammen mit den Projektpartnern vor.</w:t>
            </w:r>
          </w:p>
          <w:p w14:paraId="11EC0101" w14:textId="77777777" w:rsidR="00036B4D" w:rsidRPr="00CC4D26" w:rsidRDefault="00036B4D" w:rsidP="0015583A">
            <w:pPr>
              <w:spacing w:line="240" w:lineRule="auto"/>
              <w:rPr>
                <w:rFonts w:ascii="Montserrat" w:hAnsi="Montserrat"/>
                <w:color w:val="082624" w:themeColor="text1"/>
                <w:lang w:val="de-DE"/>
              </w:rPr>
            </w:pPr>
            <w:r w:rsidRPr="00CC4D26">
              <w:rPr>
                <w:rFonts w:ascii="Montserrat" w:hAnsi="Montserrat"/>
                <w:color w:val="082624" w:themeColor="text1"/>
                <w:lang w:val="de-DE"/>
              </w:rPr>
              <w:t>„Die bisherigen Ergebnisse unseres Forschungsvorhabens sind äußerst vielversprechend und verdeutlichen das Potenzial unserer Forschung, die Transformation des Straßenverkehres aktiv zu gestalten. Wir freuen uns, diese Ergebnisse mit einem breiteren Publikum zu teilen und den Austausch zwischen Wissenschaft, Wirtschaft, Politik sowie Gesellschaft zu suchen“, erklärt Professor Lutz Eckstein, Gesamtkoordinator des Projektes und Leiter des Instituts für Kraftfahrzeuge (ika) der RWTH Aachen University.</w:t>
            </w:r>
          </w:p>
          <w:p w14:paraId="02990C3D" w14:textId="77777777" w:rsidR="00B93D24" w:rsidRDefault="00DE247B" w:rsidP="0015583A">
            <w:pPr>
              <w:spacing w:before="240" w:line="240" w:lineRule="auto"/>
              <w:rPr>
                <w:rStyle w:val="Heading3Char"/>
                <w:color w:val="082624" w:themeColor="text1"/>
                <w:lang w:val="de-DE"/>
              </w:rPr>
            </w:pPr>
            <w:r w:rsidRPr="00CC4D26">
              <w:rPr>
                <w:rStyle w:val="Heading3Char"/>
                <w:color w:val="082624" w:themeColor="text1"/>
                <w:lang w:val="de-DE"/>
              </w:rPr>
              <w:lastRenderedPageBreak/>
              <w:t>Höhepunkte der Halbzeitveranstaltung</w:t>
            </w:r>
          </w:p>
          <w:p w14:paraId="61759DF6" w14:textId="110B8925" w:rsidR="0083707C" w:rsidRPr="00CC4D26" w:rsidRDefault="0083707C" w:rsidP="0015583A">
            <w:pPr>
              <w:spacing w:before="240" w:line="240" w:lineRule="auto"/>
              <w:rPr>
                <w:rFonts w:ascii="Montserrat" w:hAnsi="Montserrat" w:cs="Arial"/>
                <w:lang w:val="de-DE"/>
              </w:rPr>
            </w:pPr>
            <w:r w:rsidRPr="00CC4D26">
              <w:rPr>
                <w:rFonts w:ascii="Montserrat" w:hAnsi="Montserrat" w:cs="Arial"/>
                <w:lang w:val="de-DE"/>
              </w:rPr>
              <w:t>Das Konsortium bringt zahlreiche spannende Einblicke mit, um die bisherigen Forschungsergebnisse zu diskutieren und erlebbar zu machen. Im Mittelpunkt stehen i</w:t>
            </w:r>
            <w:r w:rsidRPr="00CC4D26">
              <w:rPr>
                <w:rFonts w:ascii="Montserrat" w:hAnsi="Montserrat" w:cs="Arial"/>
                <w:bCs/>
                <w:lang w:val="de-DE"/>
              </w:rPr>
              <w:t xml:space="preserve">nnovative Architekturen und Werkzeuge für intelligente Mobilitätssysteme: </w:t>
            </w:r>
          </w:p>
          <w:p w14:paraId="7839D63B" w14:textId="77777777" w:rsidR="0083707C" w:rsidRPr="00EB124A" w:rsidRDefault="0083707C" w:rsidP="0015583A">
            <w:pPr>
              <w:numPr>
                <w:ilvl w:val="0"/>
                <w:numId w:val="12"/>
              </w:numPr>
              <w:spacing w:before="100" w:beforeAutospacing="1" w:after="100" w:afterAutospacing="1" w:line="240" w:lineRule="auto"/>
              <w:rPr>
                <w:rStyle w:val="Strong"/>
                <w:rFonts w:ascii="Montserrat" w:hAnsi="Montserrat" w:cs="Arial"/>
                <w:b w:val="0"/>
                <w:bCs w:val="0"/>
              </w:rPr>
            </w:pPr>
            <w:r w:rsidRPr="00EB124A">
              <w:rPr>
                <w:rStyle w:val="Strong"/>
                <w:rFonts w:ascii="Montserrat" w:hAnsi="Montserrat" w:cs="Arial"/>
              </w:rPr>
              <w:t>Lightning Talk</w:t>
            </w:r>
            <w:r w:rsidRPr="00EB124A">
              <w:rPr>
                <w:rStyle w:val="Strong"/>
                <w:rFonts w:ascii="Montserrat" w:hAnsi="Montserrat" w:cs="Arial"/>
                <w:b w:val="0"/>
                <w:bCs w:val="0"/>
              </w:rPr>
              <w:t xml:space="preserve"> auf der </w:t>
            </w:r>
            <w:proofErr w:type="spellStart"/>
            <w:r w:rsidRPr="00EB124A">
              <w:rPr>
                <w:rStyle w:val="Strong"/>
                <w:rFonts w:ascii="Montserrat" w:hAnsi="Montserrat" w:cs="Arial"/>
              </w:rPr>
              <w:t>Hauptbühne</w:t>
            </w:r>
            <w:proofErr w:type="spellEnd"/>
            <w:r w:rsidRPr="00EB124A">
              <w:rPr>
                <w:rStyle w:val="Strong"/>
                <w:rFonts w:ascii="Montserrat" w:hAnsi="Montserrat" w:cs="Arial"/>
                <w:b w:val="0"/>
                <w:bCs w:val="0"/>
              </w:rPr>
              <w:t xml:space="preserve">: </w:t>
            </w:r>
            <w:r w:rsidRPr="00EB124A">
              <w:rPr>
                <w:rStyle w:val="Strong"/>
                <w:rFonts w:ascii="Montserrat" w:hAnsi="Montserrat" w:cs="Arial"/>
                <w:b w:val="0"/>
                <w:bCs w:val="0"/>
                <w:color w:val="00999E" w:themeColor="accent1"/>
              </w:rPr>
              <w:t xml:space="preserve">„From </w:t>
            </w:r>
            <w:proofErr w:type="spellStart"/>
            <w:r w:rsidRPr="00EB124A">
              <w:rPr>
                <w:rStyle w:val="Strong"/>
                <w:rFonts w:ascii="Montserrat" w:hAnsi="Montserrat" w:cs="Arial"/>
                <w:b w:val="0"/>
                <w:bCs w:val="0"/>
                <w:color w:val="00999E" w:themeColor="accent1"/>
              </w:rPr>
              <w:t>UNICARagil</w:t>
            </w:r>
            <w:proofErr w:type="spellEnd"/>
            <w:r w:rsidRPr="00EB124A">
              <w:rPr>
                <w:rStyle w:val="Strong"/>
                <w:rFonts w:ascii="Montserrat" w:hAnsi="Montserrat" w:cs="Arial"/>
                <w:b w:val="0"/>
                <w:bCs w:val="0"/>
                <w:color w:val="00999E" w:themeColor="accent1"/>
              </w:rPr>
              <w:t xml:space="preserve"> to </w:t>
            </w:r>
            <w:proofErr w:type="spellStart"/>
            <w:proofErr w:type="gramStart"/>
            <w:r w:rsidRPr="00EB124A">
              <w:rPr>
                <w:rStyle w:val="Strong"/>
                <w:rFonts w:ascii="Montserrat" w:hAnsi="Montserrat" w:cs="Arial"/>
                <w:b w:val="0"/>
                <w:bCs w:val="0"/>
                <w:color w:val="00999E" w:themeColor="accent1"/>
              </w:rPr>
              <w:t>autotech.agil</w:t>
            </w:r>
            <w:proofErr w:type="spellEnd"/>
            <w:proofErr w:type="gramEnd"/>
            <w:r w:rsidRPr="00EB124A">
              <w:rPr>
                <w:rStyle w:val="Strong"/>
                <w:rFonts w:ascii="Montserrat" w:hAnsi="Montserrat" w:cs="Arial"/>
                <w:b w:val="0"/>
                <w:bCs w:val="0"/>
                <w:color w:val="00999E" w:themeColor="accent1"/>
              </w:rPr>
              <w:t xml:space="preserve"> – Future Mobility Systems enabling Autonomous Driving“</w:t>
            </w:r>
            <w:r w:rsidRPr="00EB124A">
              <w:rPr>
                <w:rStyle w:val="Strong"/>
                <w:rFonts w:ascii="Montserrat" w:hAnsi="Montserrat" w:cs="Arial"/>
                <w:b w:val="0"/>
                <w:bCs w:val="0"/>
              </w:rPr>
              <w:t>;</w:t>
            </w:r>
            <w:r w:rsidRPr="00EB124A">
              <w:rPr>
                <w:rStyle w:val="Strong"/>
                <w:rFonts w:ascii="Montserrat" w:hAnsi="Montserrat" w:cs="Arial"/>
                <w:b w:val="0"/>
                <w:bCs w:val="0"/>
              </w:rPr>
              <w:br/>
            </w:r>
          </w:p>
          <w:p w14:paraId="5DDC9CE7" w14:textId="0CFE2C40" w:rsidR="0083707C" w:rsidRPr="00CC4D26" w:rsidRDefault="0083707C" w:rsidP="0015583A">
            <w:pPr>
              <w:numPr>
                <w:ilvl w:val="0"/>
                <w:numId w:val="12"/>
              </w:numPr>
              <w:spacing w:before="100" w:beforeAutospacing="1" w:after="100" w:afterAutospacing="1" w:line="240" w:lineRule="auto"/>
              <w:rPr>
                <w:rStyle w:val="Strong"/>
                <w:rFonts w:ascii="Montserrat" w:hAnsi="Montserrat" w:cs="Arial"/>
                <w:b w:val="0"/>
                <w:bCs w:val="0"/>
                <w:lang w:val="de-DE"/>
              </w:rPr>
            </w:pPr>
            <w:r w:rsidRPr="006C2B2F">
              <w:rPr>
                <w:rStyle w:val="Strong"/>
                <w:rFonts w:ascii="Montserrat" w:hAnsi="Montserrat" w:cs="Arial"/>
                <w:b w:val="0"/>
                <w:bCs w:val="0"/>
                <w:lang w:val="de-DE"/>
              </w:rPr>
              <w:t xml:space="preserve">Vorstellung ausgewählter Projekt-Meilensteine auf der </w:t>
            </w:r>
            <w:r w:rsidRPr="006C2B2F">
              <w:rPr>
                <w:rStyle w:val="Strong"/>
                <w:rFonts w:ascii="Montserrat" w:hAnsi="Montserrat" w:cs="Arial"/>
                <w:lang w:val="de-DE"/>
              </w:rPr>
              <w:t>Startup-Bühne</w:t>
            </w:r>
            <w:r w:rsidRPr="006C2B2F">
              <w:rPr>
                <w:rStyle w:val="Strong"/>
                <w:rFonts w:ascii="Montserrat" w:hAnsi="Montserrat" w:cs="Arial"/>
                <w:b w:val="0"/>
                <w:bCs w:val="0"/>
                <w:lang w:val="de-DE"/>
              </w:rPr>
              <w:t>, unter anderem zur Softwarearchitektur und Middleware</w:t>
            </w:r>
            <w:r w:rsidR="004739C7">
              <w:rPr>
                <w:rStyle w:val="Strong"/>
                <w:rFonts w:ascii="Montserrat" w:hAnsi="Montserrat" w:cs="Arial"/>
                <w:b w:val="0"/>
                <w:bCs w:val="0"/>
                <w:lang w:val="de-DE"/>
              </w:rPr>
              <w:t xml:space="preserve">, </w:t>
            </w:r>
            <w:r w:rsidRPr="00CC4D26">
              <w:rPr>
                <w:rStyle w:val="Strong"/>
                <w:rFonts w:ascii="Montserrat" w:hAnsi="Montserrat" w:cs="Arial"/>
                <w:b w:val="0"/>
                <w:bCs w:val="0"/>
                <w:lang w:val="de-DE"/>
              </w:rPr>
              <w:t xml:space="preserve">mit dem </w:t>
            </w:r>
            <w:r w:rsidRPr="006C2B2F">
              <w:rPr>
                <w:rStyle w:val="Strong"/>
                <w:rFonts w:ascii="Montserrat" w:hAnsi="Montserrat" w:cs="Arial"/>
                <w:lang w:val="de-DE"/>
              </w:rPr>
              <w:t>Pitch</w:t>
            </w:r>
            <w:r w:rsidRPr="00CC4D26">
              <w:rPr>
                <w:rStyle w:val="Strong"/>
                <w:rFonts w:ascii="Montserrat" w:hAnsi="Montserrat" w:cs="Arial"/>
                <w:b w:val="0"/>
                <w:bCs w:val="0"/>
                <w:lang w:val="de-DE"/>
              </w:rPr>
              <w:t xml:space="preserve"> </w:t>
            </w:r>
            <w:r w:rsidRPr="004739C7">
              <w:rPr>
                <w:rStyle w:val="Strong"/>
                <w:rFonts w:ascii="Montserrat" w:hAnsi="Montserrat" w:cs="Arial"/>
                <w:b w:val="0"/>
                <w:bCs w:val="0"/>
                <w:color w:val="00999E" w:themeColor="accent1"/>
                <w:lang w:val="de-DE"/>
              </w:rPr>
              <w:t xml:space="preserve">„Research &amp; Industry </w:t>
            </w:r>
            <w:proofErr w:type="spellStart"/>
            <w:r w:rsidRPr="004739C7">
              <w:rPr>
                <w:rStyle w:val="Strong"/>
                <w:rFonts w:ascii="Montserrat" w:hAnsi="Montserrat" w:cs="Arial"/>
                <w:b w:val="0"/>
                <w:bCs w:val="0"/>
                <w:color w:val="00999E" w:themeColor="accent1"/>
                <w:lang w:val="de-DE"/>
              </w:rPr>
              <w:t>Exploring</w:t>
            </w:r>
            <w:proofErr w:type="spellEnd"/>
            <w:r w:rsidRPr="004739C7">
              <w:rPr>
                <w:rStyle w:val="Strong"/>
                <w:rFonts w:ascii="Montserrat" w:hAnsi="Montserrat" w:cs="Arial"/>
                <w:b w:val="0"/>
                <w:bCs w:val="0"/>
                <w:color w:val="00999E" w:themeColor="accent1"/>
                <w:lang w:val="de-DE"/>
              </w:rPr>
              <w:t xml:space="preserve"> New </w:t>
            </w:r>
            <w:proofErr w:type="spellStart"/>
            <w:r w:rsidRPr="004739C7">
              <w:rPr>
                <w:rStyle w:val="Strong"/>
                <w:rFonts w:ascii="Montserrat" w:hAnsi="Montserrat" w:cs="Arial"/>
                <w:b w:val="0"/>
                <w:bCs w:val="0"/>
                <w:color w:val="00999E" w:themeColor="accent1"/>
                <w:lang w:val="de-DE"/>
              </w:rPr>
              <w:t>Architectures</w:t>
            </w:r>
            <w:proofErr w:type="spellEnd"/>
            <w:r w:rsidRPr="004739C7">
              <w:rPr>
                <w:rStyle w:val="Strong"/>
                <w:rFonts w:ascii="Montserrat" w:hAnsi="Montserrat" w:cs="Arial"/>
                <w:b w:val="0"/>
                <w:bCs w:val="0"/>
                <w:color w:val="00999E" w:themeColor="accent1"/>
                <w:lang w:val="de-DE"/>
              </w:rPr>
              <w:t xml:space="preserve"> </w:t>
            </w:r>
            <w:proofErr w:type="spellStart"/>
            <w:r w:rsidRPr="004739C7">
              <w:rPr>
                <w:rStyle w:val="Strong"/>
                <w:rFonts w:ascii="Montserrat" w:hAnsi="Montserrat" w:cs="Arial"/>
                <w:b w:val="0"/>
                <w:bCs w:val="0"/>
                <w:color w:val="00999E" w:themeColor="accent1"/>
                <w:lang w:val="de-DE"/>
              </w:rPr>
              <w:t>for</w:t>
            </w:r>
            <w:proofErr w:type="spellEnd"/>
            <w:r w:rsidRPr="004739C7">
              <w:rPr>
                <w:rStyle w:val="Strong"/>
                <w:rFonts w:ascii="Montserrat" w:hAnsi="Montserrat" w:cs="Arial"/>
                <w:b w:val="0"/>
                <w:bCs w:val="0"/>
                <w:color w:val="00999E" w:themeColor="accent1"/>
                <w:lang w:val="de-DE"/>
              </w:rPr>
              <w:t xml:space="preserve"> Future Mobility“</w:t>
            </w:r>
            <w:r w:rsidRPr="004739C7">
              <w:rPr>
                <w:rStyle w:val="Strong"/>
                <w:rFonts w:ascii="Montserrat" w:hAnsi="Montserrat" w:cs="Arial"/>
                <w:b w:val="0"/>
                <w:bCs w:val="0"/>
                <w:lang w:val="de-DE"/>
              </w:rPr>
              <w:t xml:space="preserve">; </w:t>
            </w:r>
            <w:r w:rsidRPr="00CC4D26">
              <w:rPr>
                <w:rStyle w:val="Strong"/>
                <w:rFonts w:ascii="Montserrat" w:hAnsi="Montserrat" w:cs="Arial"/>
                <w:lang w:val="de-DE"/>
              </w:rPr>
              <w:br/>
            </w:r>
          </w:p>
          <w:p w14:paraId="737C3357" w14:textId="6EC4EB1C" w:rsidR="0083707C" w:rsidRPr="006C2B2F" w:rsidRDefault="0083707C" w:rsidP="0015583A">
            <w:pPr>
              <w:numPr>
                <w:ilvl w:val="0"/>
                <w:numId w:val="12"/>
              </w:numPr>
              <w:spacing w:before="100" w:beforeAutospacing="1" w:after="100" w:afterAutospacing="1" w:line="240" w:lineRule="auto"/>
              <w:rPr>
                <w:rStyle w:val="Strong"/>
                <w:rFonts w:ascii="Montserrat" w:hAnsi="Montserrat" w:cs="Arial"/>
                <w:b w:val="0"/>
                <w:bCs w:val="0"/>
                <w:lang w:val="de-DE"/>
              </w:rPr>
            </w:pPr>
            <w:r w:rsidRPr="006C2B2F">
              <w:rPr>
                <w:rStyle w:val="Strong"/>
                <w:rFonts w:ascii="Montserrat" w:hAnsi="Montserrat" w:cs="Arial"/>
                <w:lang w:val="de-DE"/>
              </w:rPr>
              <w:t>Fachausstellung</w:t>
            </w:r>
            <w:r w:rsidRPr="006C2B2F">
              <w:rPr>
                <w:rStyle w:val="Strong"/>
                <w:rFonts w:ascii="Montserrat" w:hAnsi="Montserrat" w:cs="Arial"/>
                <w:b w:val="0"/>
                <w:bCs w:val="0"/>
                <w:lang w:val="de-DE"/>
              </w:rPr>
              <w:t xml:space="preserve"> mit Demonstratoren und Videos zu den Themen </w:t>
            </w:r>
            <w:r w:rsidRPr="00E14DFF">
              <w:rPr>
                <w:rStyle w:val="Strong"/>
                <w:rFonts w:ascii="Montserrat" w:hAnsi="Montserrat" w:cs="Arial"/>
                <w:b w:val="0"/>
                <w:bCs w:val="0"/>
                <w:color w:val="00999E" w:themeColor="accent1"/>
                <w:lang w:val="de-DE"/>
              </w:rPr>
              <w:t>„Future Mobility Systems“</w:t>
            </w:r>
            <w:r w:rsidRPr="006C2B2F">
              <w:rPr>
                <w:rStyle w:val="Strong"/>
                <w:rFonts w:ascii="Montserrat" w:hAnsi="Montserrat" w:cs="Arial"/>
                <w:b w:val="0"/>
                <w:bCs w:val="0"/>
                <w:lang w:val="de-DE"/>
              </w:rPr>
              <w:t xml:space="preserve">, </w:t>
            </w:r>
            <w:r w:rsidRPr="00E14DFF">
              <w:rPr>
                <w:rStyle w:val="Strong"/>
                <w:rFonts w:ascii="Montserrat" w:hAnsi="Montserrat" w:cs="Arial"/>
                <w:b w:val="0"/>
                <w:bCs w:val="0"/>
                <w:color w:val="00999E" w:themeColor="accent1"/>
                <w:lang w:val="de-DE"/>
              </w:rPr>
              <w:t>„</w:t>
            </w:r>
            <w:proofErr w:type="spellStart"/>
            <w:r w:rsidRPr="00E14DFF">
              <w:rPr>
                <w:rStyle w:val="Strong"/>
                <w:rFonts w:ascii="Montserrat" w:hAnsi="Montserrat" w:cs="Arial"/>
                <w:b w:val="0"/>
                <w:bCs w:val="0"/>
                <w:color w:val="00999E" w:themeColor="accent1"/>
                <w:lang w:val="de-DE"/>
              </w:rPr>
              <w:t>Automated</w:t>
            </w:r>
            <w:proofErr w:type="spellEnd"/>
            <w:r w:rsidRPr="00E14DFF">
              <w:rPr>
                <w:rStyle w:val="Strong"/>
                <w:rFonts w:ascii="Montserrat" w:hAnsi="Montserrat" w:cs="Arial"/>
                <w:b w:val="0"/>
                <w:bCs w:val="0"/>
                <w:color w:val="00999E" w:themeColor="accent1"/>
                <w:lang w:val="de-DE"/>
              </w:rPr>
              <w:t xml:space="preserve"> </w:t>
            </w:r>
            <w:proofErr w:type="spellStart"/>
            <w:r w:rsidRPr="00E14DFF">
              <w:rPr>
                <w:rStyle w:val="Strong"/>
                <w:rFonts w:ascii="Montserrat" w:hAnsi="Montserrat" w:cs="Arial"/>
                <w:b w:val="0"/>
                <w:bCs w:val="0"/>
                <w:color w:val="00999E" w:themeColor="accent1"/>
                <w:lang w:val="de-DE"/>
              </w:rPr>
              <w:t>Driving</w:t>
            </w:r>
            <w:proofErr w:type="spellEnd"/>
            <w:r w:rsidRPr="00E14DFF">
              <w:rPr>
                <w:rStyle w:val="Strong"/>
                <w:rFonts w:ascii="Montserrat" w:hAnsi="Montserrat" w:cs="Arial"/>
                <w:b w:val="0"/>
                <w:bCs w:val="0"/>
                <w:color w:val="00999E" w:themeColor="accent1"/>
                <w:lang w:val="de-DE"/>
              </w:rPr>
              <w:t>“</w:t>
            </w:r>
            <w:r w:rsidRPr="00E30CA8">
              <w:rPr>
                <w:rStyle w:val="Strong"/>
                <w:rFonts w:ascii="Montserrat" w:hAnsi="Montserrat" w:cs="Arial"/>
                <w:b w:val="0"/>
                <w:bCs w:val="0"/>
                <w:lang w:val="de-DE"/>
              </w:rPr>
              <w:t xml:space="preserve"> </w:t>
            </w:r>
            <w:r w:rsidRPr="006C2B2F">
              <w:rPr>
                <w:rStyle w:val="Strong"/>
                <w:rFonts w:ascii="Montserrat" w:hAnsi="Montserrat" w:cs="Arial"/>
                <w:b w:val="0"/>
                <w:bCs w:val="0"/>
                <w:lang w:val="de-DE"/>
              </w:rPr>
              <w:t xml:space="preserve">und </w:t>
            </w:r>
            <w:r w:rsidRPr="00E14DFF">
              <w:rPr>
                <w:rStyle w:val="Strong"/>
                <w:rFonts w:ascii="Montserrat" w:hAnsi="Montserrat" w:cs="Arial"/>
                <w:b w:val="0"/>
                <w:bCs w:val="0"/>
                <w:color w:val="00999E" w:themeColor="accent1"/>
                <w:lang w:val="de-DE"/>
              </w:rPr>
              <w:t>„Software Architecture &amp; Tools“</w:t>
            </w:r>
            <w:r w:rsidR="00E14DFF" w:rsidRPr="00E30CA8">
              <w:rPr>
                <w:rStyle w:val="Strong"/>
                <w:rFonts w:ascii="Montserrat" w:hAnsi="Montserrat" w:cs="Arial"/>
                <w:b w:val="0"/>
                <w:bCs w:val="0"/>
                <w:lang w:val="de-DE"/>
              </w:rPr>
              <w:t xml:space="preserve"> </w:t>
            </w:r>
            <w:r w:rsidR="00E14DFF" w:rsidRPr="00E14DFF">
              <w:rPr>
                <w:rStyle w:val="Strong"/>
                <w:rFonts w:ascii="Montserrat" w:hAnsi="Montserrat" w:cs="Arial"/>
                <w:b w:val="0"/>
                <w:bCs w:val="0"/>
                <w:lang w:val="de-DE"/>
              </w:rPr>
              <w:t xml:space="preserve">auf der </w:t>
            </w:r>
            <w:r w:rsidR="00E14DFF" w:rsidRPr="00E14DFF">
              <w:rPr>
                <w:rStyle w:val="Strong"/>
                <w:rFonts w:ascii="Montserrat" w:hAnsi="Montserrat" w:cs="Arial"/>
                <w:lang w:val="de-DE"/>
              </w:rPr>
              <w:t>Rheinebene</w:t>
            </w:r>
            <w:r w:rsidR="00E14DFF" w:rsidRPr="00E14DFF">
              <w:rPr>
                <w:rStyle w:val="Strong"/>
                <w:rFonts w:ascii="Montserrat" w:hAnsi="Montserrat" w:cs="Arial"/>
                <w:b w:val="0"/>
                <w:bCs w:val="0"/>
                <w:lang w:val="de-DE"/>
              </w:rPr>
              <w:t xml:space="preserve"> an Stand 100</w:t>
            </w:r>
            <w:r w:rsidRPr="00E14DFF">
              <w:rPr>
                <w:rStyle w:val="Strong"/>
                <w:rFonts w:ascii="Montserrat" w:hAnsi="Montserrat" w:cs="Arial"/>
                <w:b w:val="0"/>
                <w:bCs w:val="0"/>
                <w:lang w:val="de-DE"/>
              </w:rPr>
              <w:t>;</w:t>
            </w:r>
            <w:r w:rsidRPr="006C2B2F">
              <w:rPr>
                <w:rStyle w:val="Strong"/>
                <w:rFonts w:ascii="Montserrat" w:hAnsi="Montserrat" w:cs="Arial"/>
                <w:b w:val="0"/>
                <w:bCs w:val="0"/>
                <w:lang w:val="de-DE"/>
              </w:rPr>
              <w:br/>
            </w:r>
          </w:p>
          <w:p w14:paraId="7ECA803F" w14:textId="0291CEB8" w:rsidR="0083707C" w:rsidRPr="00E30CA8" w:rsidRDefault="0083707C" w:rsidP="0015583A">
            <w:pPr>
              <w:numPr>
                <w:ilvl w:val="0"/>
                <w:numId w:val="12"/>
              </w:numPr>
              <w:spacing w:before="100" w:beforeAutospacing="1" w:after="100" w:afterAutospacing="1" w:line="240" w:lineRule="auto"/>
              <w:rPr>
                <w:rStyle w:val="Strong"/>
                <w:rFonts w:ascii="Montserrat" w:hAnsi="Montserrat" w:cs="Arial"/>
                <w:b w:val="0"/>
                <w:bCs w:val="0"/>
                <w:lang w:val="de-DE"/>
              </w:rPr>
            </w:pPr>
            <w:r w:rsidRPr="006C2B2F">
              <w:rPr>
                <w:rStyle w:val="Strong"/>
                <w:rFonts w:ascii="Montserrat" w:hAnsi="Montserrat" w:cs="Arial"/>
                <w:lang w:val="de-DE"/>
              </w:rPr>
              <w:t>Fahrzeugpräsentation</w:t>
            </w:r>
            <w:r w:rsidRPr="006C2B2F">
              <w:rPr>
                <w:rStyle w:val="Strong"/>
                <w:rFonts w:ascii="Montserrat" w:hAnsi="Montserrat" w:cs="Arial"/>
                <w:b w:val="0"/>
                <w:bCs w:val="0"/>
                <w:lang w:val="de-DE"/>
              </w:rPr>
              <w:t xml:space="preserve"> des vollautomatisierten und nachhaltigen</w:t>
            </w:r>
            <w:r w:rsidR="008F41B7">
              <w:rPr>
                <w:rStyle w:val="Strong"/>
                <w:rFonts w:ascii="Montserrat" w:hAnsi="Montserrat" w:cs="Arial"/>
                <w:b w:val="0"/>
                <w:bCs w:val="0"/>
                <w:lang w:val="de-DE"/>
              </w:rPr>
              <w:t xml:space="preserve"> Forschungsfahrzeuges </w:t>
            </w:r>
            <w:hyperlink r:id="rId9" w:history="1">
              <w:proofErr w:type="spellStart"/>
              <w:r w:rsidRPr="004739C7">
                <w:rPr>
                  <w:rStyle w:val="Hyperlink"/>
                  <w:rFonts w:ascii="Montserrat" w:hAnsi="Montserrat" w:cs="Arial"/>
                  <w:b/>
                  <w:bCs/>
                  <w:lang w:val="de-DE"/>
                </w:rPr>
                <w:t>autoTAXI</w:t>
              </w:r>
              <w:proofErr w:type="spellEnd"/>
            </w:hyperlink>
            <w:r w:rsidR="00E14DFF" w:rsidRPr="00E14DFF">
              <w:rPr>
                <w:rStyle w:val="Strong"/>
                <w:rFonts w:ascii="Montserrat" w:hAnsi="Montserrat" w:cs="Arial"/>
                <w:b w:val="0"/>
                <w:bCs w:val="0"/>
                <w:lang w:val="de-DE"/>
              </w:rPr>
              <w:t xml:space="preserve"> auf der </w:t>
            </w:r>
            <w:r w:rsidR="00E14DFF" w:rsidRPr="00E14DFF">
              <w:rPr>
                <w:rStyle w:val="Strong"/>
                <w:rFonts w:ascii="Montserrat" w:hAnsi="Montserrat" w:cs="Arial"/>
                <w:lang w:val="de-DE"/>
              </w:rPr>
              <w:t>Rheinebene</w:t>
            </w:r>
            <w:r w:rsidR="00E14DFF" w:rsidRPr="00E14DFF">
              <w:rPr>
                <w:rStyle w:val="Strong"/>
                <w:rFonts w:ascii="Montserrat" w:hAnsi="Montserrat" w:cs="Arial"/>
                <w:b w:val="0"/>
                <w:bCs w:val="0"/>
                <w:lang w:val="de-DE"/>
              </w:rPr>
              <w:t xml:space="preserve"> an Stand 100;</w:t>
            </w:r>
            <w:r w:rsidRPr="00E14DFF">
              <w:rPr>
                <w:rStyle w:val="Hyperlink"/>
                <w:rFonts w:ascii="Montserrat" w:hAnsi="Montserrat" w:cs="Arial"/>
                <w:color w:val="auto"/>
                <w:lang w:val="de-DE"/>
              </w:rPr>
              <w:br/>
            </w:r>
          </w:p>
          <w:p w14:paraId="39A6E39A" w14:textId="3CFC92E9" w:rsidR="0083707C" w:rsidRPr="006C2B2F" w:rsidRDefault="0083707C" w:rsidP="0015583A">
            <w:pPr>
              <w:numPr>
                <w:ilvl w:val="0"/>
                <w:numId w:val="12"/>
              </w:numPr>
              <w:spacing w:before="100" w:beforeAutospacing="1" w:after="100" w:afterAutospacing="1" w:line="240" w:lineRule="auto"/>
              <w:rPr>
                <w:rStyle w:val="Strong"/>
                <w:rFonts w:ascii="Montserrat" w:hAnsi="Montserrat" w:cs="Arial"/>
                <w:b w:val="0"/>
                <w:bCs w:val="0"/>
                <w:lang w:val="de-DE"/>
              </w:rPr>
            </w:pPr>
            <w:r w:rsidRPr="006C2B2F">
              <w:rPr>
                <w:rStyle w:val="Strong"/>
                <w:rFonts w:ascii="Montserrat" w:hAnsi="Montserrat" w:cs="Arial"/>
                <w:lang w:val="de-DE"/>
              </w:rPr>
              <w:t>Demonstration von agilen Fahrmanövern</w:t>
            </w:r>
            <w:r w:rsidRPr="006C2B2F">
              <w:rPr>
                <w:rStyle w:val="Strong"/>
                <w:rFonts w:ascii="Montserrat" w:hAnsi="Montserrat" w:cs="Arial"/>
                <w:b w:val="0"/>
                <w:bCs w:val="0"/>
                <w:lang w:val="de-DE"/>
              </w:rPr>
              <w:t xml:space="preserve"> mit dem vollautomatisierten und nachhaltigen</w:t>
            </w:r>
            <w:r w:rsidR="008F41B7">
              <w:rPr>
                <w:rStyle w:val="Strong"/>
                <w:rFonts w:ascii="Montserrat" w:hAnsi="Montserrat" w:cs="Arial"/>
                <w:b w:val="0"/>
                <w:bCs w:val="0"/>
                <w:lang w:val="de-DE"/>
              </w:rPr>
              <w:t xml:space="preserve"> Forschungsfahrzeug </w:t>
            </w:r>
            <w:hyperlink r:id="rId10" w:history="1">
              <w:proofErr w:type="spellStart"/>
              <w:r w:rsidRPr="004739C7">
                <w:rPr>
                  <w:rStyle w:val="Hyperlink"/>
                  <w:rFonts w:ascii="Montserrat" w:hAnsi="Montserrat" w:cs="Arial"/>
                  <w:b/>
                  <w:bCs/>
                  <w:lang w:val="de-DE"/>
                </w:rPr>
                <w:t>autoSHUTTLE</w:t>
              </w:r>
              <w:proofErr w:type="spellEnd"/>
            </w:hyperlink>
            <w:r w:rsidR="008F41B7" w:rsidRPr="00EB124A">
              <w:rPr>
                <w:rStyle w:val="Strong"/>
                <w:b w:val="0"/>
                <w:bCs w:val="0"/>
                <w:lang w:val="de-DE"/>
              </w:rPr>
              <w:t xml:space="preserve"> </w:t>
            </w:r>
            <w:r w:rsidRPr="006C2B2F">
              <w:rPr>
                <w:rStyle w:val="Strong"/>
                <w:rFonts w:ascii="Montserrat" w:hAnsi="Montserrat" w:cs="Arial"/>
                <w:b w:val="0"/>
                <w:bCs w:val="0"/>
                <w:lang w:val="de-DE"/>
              </w:rPr>
              <w:t xml:space="preserve">auf dem </w:t>
            </w:r>
            <w:r w:rsidRPr="00E14DFF">
              <w:rPr>
                <w:rStyle w:val="Strong"/>
                <w:rFonts w:ascii="Montserrat" w:hAnsi="Montserrat" w:cs="Arial"/>
                <w:lang w:val="de-DE"/>
              </w:rPr>
              <w:t>Platz der Vereinten Nationen</w:t>
            </w:r>
            <w:r w:rsidRPr="006C2B2F">
              <w:rPr>
                <w:rStyle w:val="Strong"/>
                <w:rFonts w:ascii="Montserrat" w:hAnsi="Montserrat" w:cs="Arial"/>
                <w:b w:val="0"/>
                <w:bCs w:val="0"/>
                <w:lang w:val="de-DE"/>
              </w:rPr>
              <w:t>.</w:t>
            </w:r>
          </w:p>
          <w:p w14:paraId="52766861" w14:textId="77777777" w:rsidR="0083707C" w:rsidRPr="00CC4D26" w:rsidRDefault="0083707C" w:rsidP="0015583A">
            <w:pPr>
              <w:spacing w:before="240" w:line="240" w:lineRule="auto"/>
              <w:rPr>
                <w:rFonts w:ascii="Montserrat" w:hAnsi="Montserrat" w:cs="Arial"/>
                <w:lang w:val="de-DE"/>
              </w:rPr>
            </w:pPr>
            <w:r w:rsidRPr="00CC4D26">
              <w:rPr>
                <w:rFonts w:ascii="Montserrat" w:hAnsi="Montserrat" w:cs="Arial"/>
                <w:lang w:val="de-DE"/>
              </w:rPr>
              <w:t>Alle Projektergebnisse werden zudem auf der Projekt-Webseite (</w:t>
            </w:r>
            <w:hyperlink r:id="rId11" w:history="1">
              <w:r w:rsidRPr="00CC4D26">
                <w:rPr>
                  <w:rStyle w:val="Hyperlink"/>
                  <w:rFonts w:ascii="Montserrat" w:hAnsi="Montserrat" w:cs="Arial"/>
                  <w:lang w:val="de-DE"/>
                </w:rPr>
                <w:t>https://www.autotechagil.de/</w:t>
              </w:r>
            </w:hyperlink>
            <w:r w:rsidRPr="00CC4D26">
              <w:rPr>
                <w:rFonts w:ascii="Montserrat" w:hAnsi="Montserrat" w:cs="Arial"/>
                <w:lang w:val="de-DE"/>
              </w:rPr>
              <w:t>) veröffentlicht.</w:t>
            </w:r>
          </w:p>
          <w:p w14:paraId="4E992AAE" w14:textId="77777777" w:rsidR="0083707C" w:rsidRPr="00CC4D26" w:rsidRDefault="0083707C" w:rsidP="0015583A">
            <w:pPr>
              <w:spacing w:before="240" w:line="240" w:lineRule="auto"/>
              <w:rPr>
                <w:rStyle w:val="Heading3Char"/>
                <w:color w:val="082624" w:themeColor="text1"/>
                <w:lang w:val="de-DE"/>
              </w:rPr>
            </w:pPr>
            <w:r w:rsidRPr="00CC4D26">
              <w:rPr>
                <w:rStyle w:val="Heading3Char"/>
                <w:color w:val="082624" w:themeColor="text1"/>
                <w:lang w:val="de-DE"/>
              </w:rPr>
              <w:t>Fokus auf Standardisierung von Schnittstellen und Modularisierung</w:t>
            </w:r>
          </w:p>
          <w:p w14:paraId="6507429B" w14:textId="77777777" w:rsidR="0083707C" w:rsidRPr="00CC4D26" w:rsidRDefault="0083707C" w:rsidP="0015583A">
            <w:pPr>
              <w:spacing w:before="240" w:line="240" w:lineRule="auto"/>
              <w:rPr>
                <w:rStyle w:val="IntenseEmphasis"/>
                <w:color w:val="082624" w:themeColor="text1"/>
                <w:lang w:val="de-DE"/>
              </w:rPr>
            </w:pPr>
            <w:r w:rsidRPr="00CC4D26">
              <w:rPr>
                <w:rStyle w:val="IntenseEmphasis"/>
                <w:color w:val="082624" w:themeColor="text1"/>
                <w:lang w:val="de-DE"/>
              </w:rPr>
              <w:t xml:space="preserve">Ziel ist die Entwicklung einer offenen Software- und Elektrik-/Elektronik-Architektur mit den dazugehörigen Werkzeugen und Methoden. Dabei liegt der besondere Fokus auf der Standardisierung von Schnittstellen sowie der Modularisierung mit dem Ziel der Mehrfachverwendung, Aktualisierbarkeit und Erweiterbarkeit einzelner funktionaler Bausteine. Durch dieses Baukastenprinzip aller notwendigen Software- und Hardware-Elemente für Fahrzeuge aller Art können in der Forschung, Entwicklung, Produktion und vor allem in der Nutzungsphase leicht Ergänzungen und Erweiterungen umgesetzt werden. </w:t>
            </w:r>
          </w:p>
          <w:p w14:paraId="6B74F8C5" w14:textId="77777777" w:rsidR="0083707C" w:rsidRPr="00CC4D26" w:rsidRDefault="0083707C" w:rsidP="00CD13C1">
            <w:pPr>
              <w:keepNext/>
              <w:spacing w:before="240" w:line="240" w:lineRule="auto"/>
              <w:rPr>
                <w:rStyle w:val="Heading3Char"/>
                <w:color w:val="082624" w:themeColor="text1"/>
                <w:lang w:val="de-DE"/>
              </w:rPr>
            </w:pPr>
            <w:r w:rsidRPr="00CC4D26">
              <w:rPr>
                <w:rStyle w:val="Heading3Char"/>
                <w:color w:val="082624" w:themeColor="text1"/>
                <w:lang w:val="de-DE"/>
              </w:rPr>
              <w:lastRenderedPageBreak/>
              <w:t>Erweiterung auf das gesamte Verkehrssystem</w:t>
            </w:r>
          </w:p>
          <w:p w14:paraId="0178862C" w14:textId="3515C03F" w:rsidR="0083707C" w:rsidRPr="00CC4D26" w:rsidRDefault="0083707C" w:rsidP="0015583A">
            <w:pPr>
              <w:pStyle w:val="NormalWeb"/>
              <w:rPr>
                <w:rFonts w:ascii="Montserrat" w:hAnsi="Montserrat" w:cs="Arial"/>
                <w:sz w:val="22"/>
                <w:szCs w:val="22"/>
              </w:rPr>
            </w:pPr>
            <w:r w:rsidRPr="00CC4D26">
              <w:rPr>
                <w:rFonts w:ascii="Montserrat" w:hAnsi="Montserrat" w:cs="Arial"/>
                <w:sz w:val="22"/>
                <w:szCs w:val="22"/>
              </w:rPr>
              <w:t xml:space="preserve">Die im Vorgängerprojekt </w:t>
            </w:r>
            <w:hyperlink r:id="rId12" w:history="1">
              <w:proofErr w:type="spellStart"/>
              <w:r w:rsidRPr="00CC4D26">
                <w:rPr>
                  <w:rStyle w:val="Hyperlink"/>
                  <w:rFonts w:ascii="Montserrat" w:eastAsiaTheme="majorEastAsia" w:hAnsi="Montserrat" w:cs="Arial"/>
                  <w:sz w:val="22"/>
                  <w:szCs w:val="22"/>
                </w:rPr>
                <w:t>UNICAR</w:t>
              </w:r>
              <w:r w:rsidRPr="00CD14EF">
                <w:rPr>
                  <w:rStyle w:val="Hyperlink"/>
                  <w:rFonts w:ascii="Montserrat" w:eastAsiaTheme="majorEastAsia" w:hAnsi="Montserrat" w:cs="Arial"/>
                  <w:i/>
                  <w:iCs/>
                  <w:sz w:val="22"/>
                  <w:szCs w:val="22"/>
                </w:rPr>
                <w:t>agil</w:t>
              </w:r>
              <w:proofErr w:type="spellEnd"/>
            </w:hyperlink>
            <w:r w:rsidRPr="00CC4D26">
              <w:rPr>
                <w:rFonts w:ascii="Montserrat" w:hAnsi="Montserrat" w:cs="Arial"/>
                <w:sz w:val="22"/>
                <w:szCs w:val="22"/>
              </w:rPr>
              <w:t xml:space="preserve"> erforschte und entwickelte Architektur für fahrerlose Fahrzeuge bildet dafür eine wertvolle Basis. Sie diente auch der Gesetzgebung als Orientierung und findet sich in den Randbedingungen, die mit dem im Juli 2021 in Kraft getretenen Gesetz zum autonomen Fahren gesetzt worden sind, wieder. Im Folgeprojekt </w:t>
            </w:r>
            <w:proofErr w:type="spellStart"/>
            <w:r w:rsidRPr="00CC4D26">
              <w:rPr>
                <w:rFonts w:ascii="Montserrat" w:hAnsi="Montserrat" w:cs="Arial"/>
                <w:sz w:val="22"/>
                <w:szCs w:val="22"/>
              </w:rPr>
              <w:t>autotech.agil</w:t>
            </w:r>
            <w:proofErr w:type="spellEnd"/>
            <w:r w:rsidRPr="00CC4D26">
              <w:rPr>
                <w:rFonts w:ascii="Montserrat" w:hAnsi="Montserrat" w:cs="Arial"/>
                <w:i/>
                <w:iCs/>
                <w:sz w:val="22"/>
                <w:szCs w:val="22"/>
              </w:rPr>
              <w:t xml:space="preserve"> </w:t>
            </w:r>
            <w:r w:rsidRPr="00CC4D26">
              <w:rPr>
                <w:rFonts w:ascii="Montserrat" w:hAnsi="Montserrat" w:cs="Arial"/>
                <w:sz w:val="22"/>
                <w:szCs w:val="22"/>
              </w:rPr>
              <w:t>erweitert das gewachsene Konsortium nun diese Architektur vor allem in den Bereichen Software und Werkzeuge zur Softwareentwicklung auf das gesamte Verkehrssystem. Auch infrastrukturbasierte Sensorik und kooperative Konzepte mit Leitwarten und Clouds werden vertiefend erforscht. Das Projekt konzentriert sich exemplarisch auf drei Anwendungen, um die Konzepte und den gesellschaftlichen Mehrwert zu demonstrieren:</w:t>
            </w:r>
          </w:p>
          <w:p w14:paraId="07BFE8FB" w14:textId="77777777" w:rsidR="0083707C" w:rsidRPr="00CC4D26" w:rsidRDefault="0083707C" w:rsidP="0015583A">
            <w:pPr>
              <w:numPr>
                <w:ilvl w:val="0"/>
                <w:numId w:val="14"/>
              </w:numPr>
              <w:spacing w:before="100" w:beforeAutospacing="1" w:after="100" w:afterAutospacing="1" w:line="240" w:lineRule="auto"/>
              <w:rPr>
                <w:rFonts w:ascii="Montserrat" w:hAnsi="Montserrat" w:cs="Arial"/>
                <w:lang w:val="de-DE"/>
              </w:rPr>
            </w:pPr>
            <w:r w:rsidRPr="00CC4D26">
              <w:rPr>
                <w:rFonts w:ascii="Montserrat" w:hAnsi="Montserrat" w:cs="Arial"/>
                <w:lang w:val="de-DE"/>
              </w:rPr>
              <w:t>Mobilität für Menschen mit alters- oder krankheitsbedingten Leistungseinschränkungen;</w:t>
            </w:r>
            <w:r w:rsidRPr="00CC4D26">
              <w:rPr>
                <w:rFonts w:ascii="Montserrat" w:hAnsi="Montserrat" w:cs="Arial"/>
                <w:lang w:val="de-DE"/>
              </w:rPr>
              <w:br/>
            </w:r>
          </w:p>
          <w:p w14:paraId="685991FD" w14:textId="77777777" w:rsidR="0083707C" w:rsidRPr="00CC4D26" w:rsidRDefault="0083707C" w:rsidP="0015583A">
            <w:pPr>
              <w:numPr>
                <w:ilvl w:val="0"/>
                <w:numId w:val="14"/>
              </w:numPr>
              <w:spacing w:before="100" w:beforeAutospacing="1" w:after="100" w:afterAutospacing="1" w:line="240" w:lineRule="auto"/>
              <w:rPr>
                <w:rFonts w:ascii="Montserrat" w:hAnsi="Montserrat" w:cs="Arial"/>
                <w:lang w:val="de-DE"/>
              </w:rPr>
            </w:pPr>
            <w:r w:rsidRPr="00CC4D26">
              <w:rPr>
                <w:rFonts w:ascii="Montserrat" w:hAnsi="Montserrat" w:cs="Arial"/>
                <w:lang w:val="de-DE"/>
              </w:rPr>
              <w:t>den nachhaltigen Transport von kritischen Gütern wie beispielsweise Medikamenten;</w:t>
            </w:r>
            <w:r w:rsidRPr="00CC4D26">
              <w:rPr>
                <w:rFonts w:ascii="Montserrat" w:hAnsi="Montserrat" w:cs="Arial"/>
                <w:lang w:val="de-DE"/>
              </w:rPr>
              <w:br/>
            </w:r>
          </w:p>
          <w:p w14:paraId="4F429414" w14:textId="68906FA3" w:rsidR="0083707C" w:rsidRPr="00CC4D26" w:rsidRDefault="0083707C" w:rsidP="0015583A">
            <w:pPr>
              <w:numPr>
                <w:ilvl w:val="0"/>
                <w:numId w:val="14"/>
              </w:numPr>
              <w:spacing w:before="100" w:beforeAutospacing="1" w:after="100" w:afterAutospacing="1" w:line="240" w:lineRule="auto"/>
              <w:rPr>
                <w:rFonts w:ascii="Montserrat" w:hAnsi="Montserrat" w:cs="Arial"/>
                <w:lang w:val="de-DE"/>
              </w:rPr>
            </w:pPr>
            <w:r w:rsidRPr="00CC4D26">
              <w:rPr>
                <w:rFonts w:ascii="Montserrat" w:hAnsi="Montserrat" w:cs="Arial"/>
                <w:lang w:val="de-DE"/>
              </w:rPr>
              <w:t>eine „Schutzengel-Funktion“ für mehr Sicherheit von verletzlichen Verkehrsteilnehmenden, die beispiel</w:t>
            </w:r>
            <w:r w:rsidR="007A28AE">
              <w:rPr>
                <w:rFonts w:ascii="Montserrat" w:hAnsi="Montserrat" w:cs="Arial"/>
                <w:lang w:val="de-DE"/>
              </w:rPr>
              <w:t>s</w:t>
            </w:r>
            <w:r w:rsidRPr="00CC4D26">
              <w:rPr>
                <w:rFonts w:ascii="Montserrat" w:hAnsi="Montserrat" w:cs="Arial"/>
                <w:lang w:val="de-DE"/>
              </w:rPr>
              <w:t>weise zu Fuß oder mit dem Fahrrad unterwegs sind.</w:t>
            </w:r>
          </w:p>
          <w:p w14:paraId="39550B0E" w14:textId="77777777" w:rsidR="00CD13C1" w:rsidRDefault="00CD13C1" w:rsidP="0015583A">
            <w:pPr>
              <w:spacing w:before="100" w:beforeAutospacing="1" w:after="100" w:afterAutospacing="1" w:line="240" w:lineRule="auto"/>
              <w:rPr>
                <w:rStyle w:val="Heading3Char"/>
                <w:color w:val="082624" w:themeColor="text1"/>
                <w:lang w:val="de-DE"/>
              </w:rPr>
            </w:pPr>
          </w:p>
          <w:p w14:paraId="02BC874B" w14:textId="77777777" w:rsidR="000823E5" w:rsidRDefault="000823E5" w:rsidP="0015583A">
            <w:pPr>
              <w:spacing w:before="100" w:beforeAutospacing="1" w:after="100" w:afterAutospacing="1" w:line="240" w:lineRule="auto"/>
              <w:rPr>
                <w:rStyle w:val="Heading3Char"/>
                <w:color w:val="082624" w:themeColor="text1"/>
                <w:lang w:val="de-DE"/>
              </w:rPr>
            </w:pPr>
          </w:p>
          <w:p w14:paraId="0D48CF9D" w14:textId="77777777" w:rsidR="000823E5" w:rsidRDefault="000823E5" w:rsidP="0015583A">
            <w:pPr>
              <w:spacing w:before="100" w:beforeAutospacing="1" w:after="100" w:afterAutospacing="1" w:line="240" w:lineRule="auto"/>
              <w:rPr>
                <w:rStyle w:val="Heading3Char"/>
                <w:color w:val="082624" w:themeColor="text1"/>
                <w:lang w:val="de-DE"/>
              </w:rPr>
            </w:pPr>
          </w:p>
          <w:p w14:paraId="75C98471" w14:textId="77777777" w:rsidR="000823E5" w:rsidRDefault="000823E5" w:rsidP="0015583A">
            <w:pPr>
              <w:spacing w:before="100" w:beforeAutospacing="1" w:after="100" w:afterAutospacing="1" w:line="240" w:lineRule="auto"/>
              <w:rPr>
                <w:rStyle w:val="Heading3Char"/>
                <w:color w:val="082624" w:themeColor="text1"/>
                <w:lang w:val="de-DE"/>
              </w:rPr>
            </w:pPr>
          </w:p>
          <w:p w14:paraId="248D2165" w14:textId="77777777" w:rsidR="000823E5" w:rsidRDefault="000823E5" w:rsidP="0015583A">
            <w:pPr>
              <w:spacing w:before="100" w:beforeAutospacing="1" w:after="100" w:afterAutospacing="1" w:line="240" w:lineRule="auto"/>
              <w:rPr>
                <w:rStyle w:val="Heading3Char"/>
                <w:color w:val="082624" w:themeColor="text1"/>
                <w:lang w:val="de-DE"/>
              </w:rPr>
            </w:pPr>
          </w:p>
          <w:p w14:paraId="1A0E7F90" w14:textId="77777777" w:rsidR="000823E5" w:rsidRDefault="000823E5" w:rsidP="0015583A">
            <w:pPr>
              <w:spacing w:before="100" w:beforeAutospacing="1" w:after="100" w:afterAutospacing="1" w:line="240" w:lineRule="auto"/>
              <w:rPr>
                <w:rStyle w:val="Heading3Char"/>
                <w:color w:val="082624" w:themeColor="text1"/>
                <w:lang w:val="de-DE"/>
              </w:rPr>
            </w:pPr>
          </w:p>
          <w:p w14:paraId="77B7F444" w14:textId="77777777" w:rsidR="000823E5" w:rsidRDefault="000823E5" w:rsidP="0015583A">
            <w:pPr>
              <w:spacing w:before="100" w:beforeAutospacing="1" w:after="100" w:afterAutospacing="1" w:line="240" w:lineRule="auto"/>
              <w:rPr>
                <w:rStyle w:val="Heading3Char"/>
                <w:color w:val="082624" w:themeColor="text1"/>
                <w:lang w:val="de-DE"/>
              </w:rPr>
            </w:pPr>
          </w:p>
          <w:p w14:paraId="3E62B933" w14:textId="77777777" w:rsidR="000823E5" w:rsidRDefault="000823E5" w:rsidP="0015583A">
            <w:pPr>
              <w:spacing w:before="100" w:beforeAutospacing="1" w:after="100" w:afterAutospacing="1" w:line="240" w:lineRule="auto"/>
              <w:rPr>
                <w:rStyle w:val="Heading3Char"/>
                <w:color w:val="082624" w:themeColor="text1"/>
                <w:lang w:val="de-DE"/>
              </w:rPr>
            </w:pPr>
          </w:p>
          <w:p w14:paraId="5F0BA955" w14:textId="77777777" w:rsidR="000823E5" w:rsidRDefault="000823E5" w:rsidP="0015583A">
            <w:pPr>
              <w:spacing w:before="100" w:beforeAutospacing="1" w:after="100" w:afterAutospacing="1" w:line="240" w:lineRule="auto"/>
              <w:rPr>
                <w:rStyle w:val="Heading3Char"/>
                <w:color w:val="082624" w:themeColor="text1"/>
                <w:lang w:val="de-DE"/>
              </w:rPr>
            </w:pPr>
          </w:p>
          <w:p w14:paraId="12B5D2BE" w14:textId="77777777" w:rsidR="000823E5" w:rsidRDefault="000823E5" w:rsidP="0015583A">
            <w:pPr>
              <w:spacing w:before="100" w:beforeAutospacing="1" w:after="100" w:afterAutospacing="1" w:line="240" w:lineRule="auto"/>
              <w:rPr>
                <w:rStyle w:val="Heading3Char"/>
                <w:color w:val="082624" w:themeColor="text1"/>
                <w:lang w:val="de-DE"/>
              </w:rPr>
            </w:pPr>
          </w:p>
          <w:p w14:paraId="3262C769" w14:textId="77777777" w:rsidR="000823E5" w:rsidRDefault="000823E5" w:rsidP="0015583A">
            <w:pPr>
              <w:spacing w:before="100" w:beforeAutospacing="1" w:after="100" w:afterAutospacing="1" w:line="240" w:lineRule="auto"/>
              <w:rPr>
                <w:rStyle w:val="Heading3Char"/>
                <w:color w:val="082624" w:themeColor="text1"/>
                <w:lang w:val="de-DE"/>
              </w:rPr>
            </w:pPr>
          </w:p>
          <w:p w14:paraId="5C445B3F" w14:textId="270E763B" w:rsidR="00307209" w:rsidRPr="00CC4D26" w:rsidRDefault="00307209" w:rsidP="0015583A">
            <w:pPr>
              <w:spacing w:before="100" w:beforeAutospacing="1" w:after="100" w:afterAutospacing="1" w:line="240" w:lineRule="auto"/>
              <w:rPr>
                <w:rStyle w:val="Heading3Char"/>
                <w:color w:val="082624" w:themeColor="text1"/>
                <w:lang w:val="de-DE"/>
              </w:rPr>
            </w:pPr>
            <w:r w:rsidRPr="00CC4D26">
              <w:rPr>
                <w:rStyle w:val="Heading3Char"/>
                <w:color w:val="082624" w:themeColor="text1"/>
                <w:lang w:val="de-DE"/>
              </w:rPr>
              <w:lastRenderedPageBreak/>
              <w:t>Projektdaten</w:t>
            </w:r>
          </w:p>
          <w:p w14:paraId="456D65DE" w14:textId="77777777" w:rsidR="00307209" w:rsidRPr="00CC4D26" w:rsidRDefault="00307209" w:rsidP="0015583A">
            <w:pPr>
              <w:spacing w:before="100" w:beforeAutospacing="1" w:after="100" w:afterAutospacing="1" w:line="240" w:lineRule="auto"/>
              <w:rPr>
                <w:rFonts w:ascii="Montserrat" w:hAnsi="Montserrat" w:cs="Arial"/>
                <w:lang w:val="de-DE"/>
              </w:rPr>
            </w:pPr>
            <w:r w:rsidRPr="00CC4D26">
              <w:rPr>
                <w:rFonts w:ascii="Montserrat" w:hAnsi="Montserrat" w:cs="Arial"/>
                <w:lang w:val="de-DE"/>
              </w:rPr>
              <w:t>Name: Architektur und Technologien zur Orchestrierung automobiltechnischer Agilität</w:t>
            </w:r>
            <w:r w:rsidRPr="00CC4D26">
              <w:rPr>
                <w:rFonts w:ascii="Montserrat" w:hAnsi="Montserrat" w:cs="Arial"/>
                <w:lang w:val="de-DE"/>
              </w:rPr>
              <w:br/>
              <w:t xml:space="preserve">Akronym: </w:t>
            </w:r>
            <w:proofErr w:type="spellStart"/>
            <w:r w:rsidRPr="00CC4D26">
              <w:rPr>
                <w:rFonts w:ascii="Montserrat" w:hAnsi="Montserrat" w:cs="Arial"/>
                <w:lang w:val="de-DE"/>
              </w:rPr>
              <w:t>autotech.agil</w:t>
            </w:r>
            <w:proofErr w:type="spellEnd"/>
            <w:r w:rsidRPr="00CC4D26">
              <w:rPr>
                <w:rFonts w:ascii="Montserrat" w:hAnsi="Montserrat" w:cs="Arial"/>
                <w:lang w:val="de-DE"/>
              </w:rPr>
              <w:br/>
              <w:t>Förderkennzeichen (FKZ): 01IS22088</w:t>
            </w:r>
            <w:r w:rsidRPr="00CC4D26">
              <w:rPr>
                <w:rFonts w:ascii="Montserrat" w:hAnsi="Montserrat" w:cs="Arial"/>
                <w:lang w:val="de-DE"/>
              </w:rPr>
              <w:br/>
              <w:t>Projektlaufzeit: 01.10.2022 – 30.09.2025</w:t>
            </w:r>
            <w:r w:rsidRPr="00CC4D26">
              <w:rPr>
                <w:rFonts w:ascii="Montserrat" w:hAnsi="Montserrat" w:cs="Arial"/>
                <w:lang w:val="de-DE"/>
              </w:rPr>
              <w:br/>
              <w:t>Projektvolumen: ca. 30 Mio. €, davon ca. 25 Mio. € Förderanteil BMBF</w:t>
            </w:r>
            <w:r w:rsidRPr="00CC4D26">
              <w:rPr>
                <w:rFonts w:ascii="Montserrat" w:hAnsi="Montserrat" w:cs="Arial"/>
                <w:lang w:val="de-DE"/>
              </w:rPr>
              <w:br/>
              <w:t>Fördergeber: Bundesministerium für Bildung und Forschung (BMBF)</w:t>
            </w:r>
            <w:r w:rsidRPr="00CC4D26">
              <w:rPr>
                <w:rFonts w:ascii="Montserrat" w:hAnsi="Montserrat" w:cs="Arial"/>
                <w:lang w:val="de-DE"/>
              </w:rPr>
              <w:br/>
              <w:t>Projektträger: DLR Projektträger</w:t>
            </w:r>
            <w:r w:rsidRPr="00CC4D26">
              <w:rPr>
                <w:rFonts w:ascii="Montserrat" w:hAnsi="Montserrat" w:cs="Arial"/>
                <w:lang w:val="de-DE"/>
              </w:rPr>
              <w:br/>
              <w:t>Verbundkoordinator: Institut für Kraftfahrzeuge (ika) – RWTH Aachen University</w:t>
            </w:r>
          </w:p>
          <w:p w14:paraId="15B73CCE" w14:textId="297C77D9" w:rsidR="00307209" w:rsidRPr="00CC4D26" w:rsidRDefault="00CD13C1" w:rsidP="0015583A">
            <w:pPr>
              <w:spacing w:before="100" w:beforeAutospacing="1" w:after="100" w:afterAutospacing="1" w:line="240" w:lineRule="auto"/>
              <w:rPr>
                <w:rFonts w:ascii="Montserrat" w:hAnsi="Montserrat" w:cs="Arial"/>
                <w:b/>
                <w:lang w:val="de-DE"/>
              </w:rPr>
            </w:pPr>
            <w:r>
              <w:rPr>
                <w:rFonts w:ascii="Montserrat" w:hAnsi="Montserrat" w:cs="Arial"/>
                <w:b/>
                <w:lang w:val="de-DE"/>
              </w:rPr>
              <w:t>Kompetenzspektrum</w:t>
            </w:r>
          </w:p>
          <w:p w14:paraId="31A46368" w14:textId="77D8EAFC" w:rsidR="00307209" w:rsidRPr="00CC4D26" w:rsidRDefault="00307209" w:rsidP="0015583A">
            <w:pPr>
              <w:spacing w:before="100" w:beforeAutospacing="1" w:after="100" w:afterAutospacing="1" w:line="240" w:lineRule="auto"/>
              <w:rPr>
                <w:rFonts w:ascii="Montserrat" w:hAnsi="Montserrat" w:cs="Arial"/>
                <w:lang w:val="de-DE"/>
              </w:rPr>
            </w:pPr>
            <w:r w:rsidRPr="00CC4D26">
              <w:rPr>
                <w:rFonts w:ascii="Montserrat" w:hAnsi="Montserrat" w:cs="Arial"/>
                <w:lang w:val="de-DE"/>
              </w:rPr>
              <w:t xml:space="preserve">Ein erfolgreiches Erreichen des Projektzieles ist nur durch eine interdisziplinäre Zusammenarbeit führender </w:t>
            </w:r>
            <w:r w:rsidR="00436923">
              <w:rPr>
                <w:rFonts w:ascii="Montserrat" w:hAnsi="Montserrat" w:cs="Arial"/>
                <w:lang w:val="de-DE"/>
              </w:rPr>
              <w:t>Akteure</w:t>
            </w:r>
            <w:r w:rsidRPr="00CC4D26">
              <w:rPr>
                <w:rFonts w:ascii="Montserrat" w:hAnsi="Montserrat" w:cs="Arial"/>
                <w:lang w:val="de-DE"/>
              </w:rPr>
              <w:t xml:space="preserve"> aus Industrie und Wissenschaft auf dem Gebiet des automatisierten und vernetzten Fahrens möglich. Insbesondere aus dem Projekt </w:t>
            </w:r>
            <w:hyperlink r:id="rId13" w:history="1">
              <w:proofErr w:type="spellStart"/>
              <w:r w:rsidR="000D67F5" w:rsidRPr="00CC4D26">
                <w:rPr>
                  <w:rStyle w:val="Hyperlink"/>
                  <w:rFonts w:ascii="Montserrat" w:hAnsi="Montserrat" w:cs="Arial"/>
                  <w:lang w:val="de-DE"/>
                </w:rPr>
                <w:t>UNICAR</w:t>
              </w:r>
              <w:r w:rsidR="000D67F5" w:rsidRPr="00CD14EF">
                <w:rPr>
                  <w:rStyle w:val="Hyperlink"/>
                  <w:rFonts w:ascii="Montserrat" w:hAnsi="Montserrat" w:cs="Arial"/>
                  <w:i/>
                  <w:iCs/>
                  <w:lang w:val="de-DE"/>
                </w:rPr>
                <w:t>agil</w:t>
              </w:r>
              <w:proofErr w:type="spellEnd"/>
            </w:hyperlink>
            <w:r w:rsidRPr="00CC4D26">
              <w:rPr>
                <w:rFonts w:ascii="Montserrat" w:hAnsi="Montserrat" w:cs="Arial"/>
                <w:lang w:val="de-DE"/>
              </w:rPr>
              <w:t xml:space="preserve">, an dem viele der </w:t>
            </w:r>
            <w:r w:rsidR="00436923">
              <w:rPr>
                <w:rFonts w:ascii="Montserrat" w:hAnsi="Montserrat" w:cs="Arial"/>
                <w:lang w:val="de-DE"/>
              </w:rPr>
              <w:t>Projektp</w:t>
            </w:r>
            <w:r w:rsidRPr="00CC4D26">
              <w:rPr>
                <w:rFonts w:ascii="Montserrat" w:hAnsi="Montserrat" w:cs="Arial"/>
                <w:lang w:val="de-DE"/>
              </w:rPr>
              <w:t xml:space="preserve">artner bereits beteiligt waren, fließen umfangreiche Vorarbeiten </w:t>
            </w:r>
            <w:r w:rsidRPr="00CC4D26">
              <w:rPr>
                <w:rFonts w:ascii="Montserrat" w:hAnsi="Montserrat" w:cs="Arial"/>
                <w:color w:val="082624" w:themeColor="text1"/>
                <w:lang w:val="de-DE"/>
              </w:rPr>
              <w:t xml:space="preserve">wie prototypisch umgesetzte Konzepte und aufgebaute Hardwareprototypen </w:t>
            </w:r>
            <w:r w:rsidRPr="00CC4D26">
              <w:rPr>
                <w:rFonts w:ascii="Montserrat" w:hAnsi="Montserrat" w:cs="Arial"/>
                <w:lang w:val="de-DE"/>
              </w:rPr>
              <w:t xml:space="preserve">ein. Um diese Vorarbeiten erweitern und schlussendlich in die industrielle Anwendung überführen zu können, wurde das Konsortium überwiegend um Unternehmen und Kleine und Mittlere Unternehmen (KMU) aus der Automobilbranche erweitert. Diese </w:t>
            </w:r>
            <w:r w:rsidR="00436923">
              <w:rPr>
                <w:rFonts w:ascii="Montserrat" w:hAnsi="Montserrat" w:cs="Arial"/>
                <w:lang w:val="de-DE"/>
              </w:rPr>
              <w:t>Projektp</w:t>
            </w:r>
            <w:r w:rsidR="00436923" w:rsidRPr="00CC4D26">
              <w:rPr>
                <w:rFonts w:ascii="Montserrat" w:hAnsi="Montserrat" w:cs="Arial"/>
                <w:lang w:val="de-DE"/>
              </w:rPr>
              <w:t xml:space="preserve">artner </w:t>
            </w:r>
            <w:r w:rsidRPr="00CC4D26">
              <w:rPr>
                <w:rFonts w:ascii="Montserrat" w:hAnsi="Montserrat" w:cs="Arial"/>
                <w:lang w:val="de-DE"/>
              </w:rPr>
              <w:t>bringen zahlreiche weitere Kompetenzen vor allem aus der industriellen Praxis in das Vorhaben ein.</w:t>
            </w:r>
          </w:p>
          <w:p w14:paraId="0A866BF2" w14:textId="35E7AE4A" w:rsidR="00307209" w:rsidRPr="00CC4D26" w:rsidRDefault="00307209" w:rsidP="0015583A">
            <w:pPr>
              <w:spacing w:before="100" w:beforeAutospacing="1" w:after="100" w:afterAutospacing="1" w:line="240" w:lineRule="auto"/>
              <w:rPr>
                <w:rFonts w:ascii="Montserrat" w:hAnsi="Montserrat" w:cs="Arial"/>
                <w:lang w:val="de-DE"/>
              </w:rPr>
            </w:pPr>
            <w:r w:rsidRPr="00CC4D26">
              <w:rPr>
                <w:rFonts w:ascii="Montserrat" w:hAnsi="Montserrat" w:cs="Arial"/>
                <w:lang w:val="de-DE"/>
              </w:rPr>
              <w:t xml:space="preserve">Neben dem Institut für Kraftfahrzeuge (ika) der RWTH Aachen University als Verbundkoordinator umfasst das Konsortium </w:t>
            </w:r>
            <w:r w:rsidR="00611325">
              <w:rPr>
                <w:rFonts w:ascii="Montserrat" w:hAnsi="Montserrat" w:cs="Arial"/>
                <w:lang w:val="de-DE"/>
              </w:rPr>
              <w:t>Projektp</w:t>
            </w:r>
            <w:r w:rsidR="00611325" w:rsidRPr="00CC4D26">
              <w:rPr>
                <w:rFonts w:ascii="Montserrat" w:hAnsi="Montserrat" w:cs="Arial"/>
                <w:lang w:val="de-DE"/>
              </w:rPr>
              <w:t xml:space="preserve">artner </w:t>
            </w:r>
            <w:r w:rsidRPr="00CC4D26">
              <w:rPr>
                <w:rFonts w:ascii="Montserrat" w:hAnsi="Montserrat" w:cs="Arial"/>
                <w:lang w:val="de-DE"/>
              </w:rPr>
              <w:t>aus der Forschung mit 17 Lehrstühlen an neun Universitäten sowie aus der Industrie mit drei KMU und neun Unternehmen.</w:t>
            </w:r>
            <w:r w:rsidR="0021604A">
              <w:rPr>
                <w:rFonts w:ascii="Montserrat" w:hAnsi="Montserrat" w:cs="Arial"/>
                <w:lang w:val="de-DE"/>
              </w:rPr>
              <w:t xml:space="preserve"> </w:t>
            </w:r>
            <w:r w:rsidR="0021604A" w:rsidRPr="00E34AA0">
              <w:rPr>
                <w:rFonts w:ascii="Montserrat" w:hAnsi="Montserrat" w:cs="Arial"/>
                <w:lang w:val="de-DE"/>
              </w:rPr>
              <w:t>Zudem haben sich einige Assoziierte Partner dem Vorhaben angeschlossen.</w:t>
            </w:r>
          </w:p>
          <w:p w14:paraId="61E7CA40" w14:textId="77777777" w:rsidR="00307209" w:rsidRPr="00CC4D26" w:rsidRDefault="00307209" w:rsidP="0015583A">
            <w:pPr>
              <w:spacing w:before="100" w:beforeAutospacing="1" w:after="100" w:afterAutospacing="1" w:line="240" w:lineRule="auto"/>
              <w:rPr>
                <w:rFonts w:ascii="Montserrat" w:hAnsi="Montserrat" w:cs="Arial"/>
                <w:lang w:val="de-DE"/>
              </w:rPr>
            </w:pPr>
            <w:r w:rsidRPr="00CC4D26">
              <w:rPr>
                <w:rFonts w:ascii="Montserrat" w:hAnsi="Montserrat" w:cs="Arial"/>
                <w:b/>
                <w:bCs/>
                <w:lang w:val="de-DE"/>
              </w:rPr>
              <w:t>Universitäten</w:t>
            </w:r>
            <w:r w:rsidRPr="00CC4D26">
              <w:rPr>
                <w:rFonts w:ascii="Montserrat" w:hAnsi="Montserrat"/>
                <w:lang w:val="de-DE"/>
              </w:rPr>
              <w:br/>
            </w:r>
            <w:r w:rsidRPr="00CC4D26">
              <w:rPr>
                <w:rFonts w:ascii="Montserrat" w:hAnsi="Montserrat" w:cs="Arial"/>
                <w:lang w:val="de-DE"/>
              </w:rPr>
              <w:t xml:space="preserve">RWTH Aachen University: Institut für Kraftfahrzeuge, Lehrstuhl Informatik 11 - Embedded Software, Lehrstuhl und Institut für Flugsystemdynamik, Lehrstuhl für Software Engineering, </w:t>
            </w:r>
            <w:r w:rsidRPr="00CC4D26">
              <w:rPr>
                <w:rFonts w:ascii="Montserrat" w:hAnsi="Montserrat"/>
                <w:lang w:val="de-DE"/>
              </w:rPr>
              <w:br/>
            </w:r>
            <w:r w:rsidRPr="00CC4D26">
              <w:rPr>
                <w:rFonts w:ascii="Montserrat" w:hAnsi="Montserrat" w:cs="Arial"/>
                <w:lang w:val="de-DE"/>
              </w:rPr>
              <w:t>TU Braunschweig: Institut für Regelungstechnik, Institut für Datentechnik und Kommunikationsnetze</w:t>
            </w:r>
            <w:r w:rsidRPr="00CC4D26">
              <w:rPr>
                <w:rFonts w:ascii="Montserrat" w:hAnsi="Montserrat"/>
                <w:lang w:val="de-DE"/>
              </w:rPr>
              <w:t>,</w:t>
            </w:r>
            <w:r w:rsidRPr="00CC4D26">
              <w:rPr>
                <w:rFonts w:ascii="Montserrat" w:hAnsi="Montserrat"/>
                <w:lang w:val="de-DE"/>
              </w:rPr>
              <w:br/>
            </w:r>
            <w:r w:rsidRPr="00CC4D26">
              <w:rPr>
                <w:rFonts w:ascii="Montserrat" w:hAnsi="Montserrat" w:cs="Arial"/>
                <w:lang w:val="de-DE"/>
              </w:rPr>
              <w:t>TU Darmstadt: Fachgebiet Fahrzeugtechnik, Fachgebiet Physikalische Geodäsie und Satellitengeodäsie,</w:t>
            </w:r>
            <w:r w:rsidRPr="00CC4D26">
              <w:rPr>
                <w:rFonts w:ascii="Montserrat" w:hAnsi="Montserrat"/>
                <w:lang w:val="de-DE"/>
              </w:rPr>
              <w:t xml:space="preserve"> </w:t>
            </w:r>
            <w:r w:rsidRPr="00CC4D26">
              <w:rPr>
                <w:rFonts w:ascii="Montserrat" w:hAnsi="Montserrat"/>
                <w:lang w:val="de-DE"/>
              </w:rPr>
              <w:br/>
            </w:r>
            <w:r w:rsidRPr="00CC4D26">
              <w:rPr>
                <w:rFonts w:ascii="Montserrat" w:hAnsi="Montserrat" w:cs="Arial"/>
                <w:lang w:val="de-DE"/>
              </w:rPr>
              <w:t xml:space="preserve">Karlsruher Institut für Technologie: Institut für Mess- und Regelungstechnik, Institut für Fördertechnik und </w:t>
            </w:r>
            <w:r w:rsidRPr="00CC4D26">
              <w:rPr>
                <w:rFonts w:ascii="Montserrat" w:hAnsi="Montserrat" w:cs="Arial"/>
                <w:lang w:val="de-DE"/>
              </w:rPr>
              <w:lastRenderedPageBreak/>
              <w:t>Logistiksysteme,</w:t>
            </w:r>
            <w:r w:rsidRPr="00CC4D26">
              <w:rPr>
                <w:rFonts w:ascii="Montserrat" w:hAnsi="Montserrat"/>
                <w:lang w:val="de-DE"/>
              </w:rPr>
              <w:t xml:space="preserve"> </w:t>
            </w:r>
            <w:r w:rsidRPr="00CC4D26">
              <w:rPr>
                <w:rFonts w:ascii="Montserrat" w:hAnsi="Montserrat"/>
                <w:lang w:val="de-DE"/>
              </w:rPr>
              <w:br/>
            </w:r>
            <w:r w:rsidRPr="00CC4D26">
              <w:rPr>
                <w:rFonts w:ascii="Montserrat" w:hAnsi="Montserrat" w:cs="Arial"/>
                <w:lang w:val="de-DE"/>
              </w:rPr>
              <w:t>TU München: Lehrstuhl für Fahrzeugtechnik, Lehrstuhl für Robotik, Künstliche Intelligenz und Echtzeitsysteme,</w:t>
            </w:r>
            <w:r w:rsidRPr="00CC4D26">
              <w:rPr>
                <w:rFonts w:ascii="Montserrat" w:hAnsi="Montserrat"/>
                <w:lang w:val="de-DE"/>
              </w:rPr>
              <w:t xml:space="preserve"> </w:t>
            </w:r>
            <w:r w:rsidRPr="00CC4D26">
              <w:rPr>
                <w:rFonts w:ascii="Montserrat" w:hAnsi="Montserrat"/>
                <w:lang w:val="de-DE"/>
              </w:rPr>
              <w:br/>
            </w:r>
            <w:r w:rsidRPr="00CC4D26">
              <w:rPr>
                <w:rFonts w:ascii="Montserrat" w:hAnsi="Montserrat" w:cs="Arial"/>
                <w:lang w:val="de-DE"/>
              </w:rPr>
              <w:t>Universität Stuttgart: Institut für Fahrzeugtechnik, Institut für Robuste Leistungshalbleitersysteme,</w:t>
            </w:r>
            <w:r w:rsidRPr="00CC4D26">
              <w:rPr>
                <w:rFonts w:ascii="Montserrat" w:hAnsi="Montserrat"/>
                <w:lang w:val="de-DE"/>
              </w:rPr>
              <w:t xml:space="preserve"> </w:t>
            </w:r>
            <w:r w:rsidRPr="00CC4D26">
              <w:rPr>
                <w:rFonts w:ascii="Montserrat" w:hAnsi="Montserrat"/>
                <w:lang w:val="de-DE"/>
              </w:rPr>
              <w:br/>
            </w:r>
            <w:r w:rsidRPr="00CC4D26">
              <w:rPr>
                <w:rFonts w:ascii="Montserrat" w:hAnsi="Montserrat" w:cs="Arial"/>
                <w:lang w:val="de-DE"/>
              </w:rPr>
              <w:t>Universität Ulm: Institut für Mess-, Regel- und Mikrotechnik,</w:t>
            </w:r>
            <w:r w:rsidRPr="00CC4D26">
              <w:rPr>
                <w:rFonts w:ascii="Montserrat" w:hAnsi="Montserrat"/>
                <w:lang w:val="de-DE"/>
              </w:rPr>
              <w:t xml:space="preserve"> </w:t>
            </w:r>
            <w:r w:rsidRPr="00CC4D26">
              <w:rPr>
                <w:rFonts w:ascii="Montserrat" w:hAnsi="Montserrat"/>
                <w:lang w:val="de-DE"/>
              </w:rPr>
              <w:br/>
            </w:r>
            <w:r w:rsidRPr="00CC4D26">
              <w:rPr>
                <w:rFonts w:ascii="Montserrat" w:hAnsi="Montserrat" w:cs="Arial"/>
                <w:lang w:val="de-DE"/>
              </w:rPr>
              <w:t>Universität Passau: Lehrstuhl für Technische Informatik,</w:t>
            </w:r>
            <w:r w:rsidRPr="00CC4D26">
              <w:rPr>
                <w:rFonts w:ascii="Montserrat" w:hAnsi="Montserrat"/>
                <w:lang w:val="de-DE"/>
              </w:rPr>
              <w:t xml:space="preserve"> </w:t>
            </w:r>
            <w:r w:rsidRPr="00CC4D26">
              <w:rPr>
                <w:rFonts w:ascii="Montserrat" w:hAnsi="Montserrat"/>
                <w:lang w:val="de-DE"/>
              </w:rPr>
              <w:br/>
            </w:r>
            <w:r w:rsidRPr="00CC4D26">
              <w:rPr>
                <w:rFonts w:ascii="Montserrat" w:hAnsi="Montserrat" w:cs="Arial"/>
                <w:lang w:val="de-DE"/>
              </w:rPr>
              <w:t>FAU Erlangen-Nürnberg: Lehrstuhl für Regelungstechnik.</w:t>
            </w:r>
          </w:p>
          <w:p w14:paraId="1446E0F4" w14:textId="77777777" w:rsidR="00307209" w:rsidRPr="00EB124A" w:rsidRDefault="00307209" w:rsidP="0015583A">
            <w:pPr>
              <w:spacing w:before="100" w:beforeAutospacing="1" w:after="100" w:afterAutospacing="1" w:line="240" w:lineRule="auto"/>
              <w:rPr>
                <w:rFonts w:ascii="Montserrat" w:hAnsi="Montserrat" w:cs="Arial"/>
              </w:rPr>
            </w:pPr>
            <w:r w:rsidRPr="00EB124A">
              <w:rPr>
                <w:rFonts w:ascii="Montserrat" w:hAnsi="Montserrat" w:cs="Arial"/>
                <w:b/>
                <w:bCs/>
              </w:rPr>
              <w:t>KMU</w:t>
            </w:r>
            <w:r w:rsidRPr="00EB124A">
              <w:rPr>
                <w:rFonts w:ascii="Montserrat" w:hAnsi="Montserrat" w:cs="Arial"/>
              </w:rPr>
              <w:t xml:space="preserve"> </w:t>
            </w:r>
            <w:r w:rsidRPr="00EB124A">
              <w:rPr>
                <w:rFonts w:ascii="Montserrat" w:hAnsi="Montserrat"/>
              </w:rPr>
              <w:br/>
            </w:r>
            <w:r w:rsidRPr="00EB124A">
              <w:rPr>
                <w:rFonts w:ascii="Montserrat" w:hAnsi="Montserrat" w:cs="Arial"/>
              </w:rPr>
              <w:t>iMAR Navigation GmbH, INCYDE GmbH, Thinking Cars GmbH.</w:t>
            </w:r>
          </w:p>
          <w:p w14:paraId="7E30B319" w14:textId="34D4673C" w:rsidR="00307209" w:rsidRPr="00CC4D26" w:rsidRDefault="00307209" w:rsidP="0015583A">
            <w:pPr>
              <w:spacing w:before="100" w:beforeAutospacing="1" w:after="100" w:afterAutospacing="1" w:line="240" w:lineRule="auto"/>
              <w:rPr>
                <w:rFonts w:ascii="Montserrat" w:hAnsi="Montserrat" w:cs="Arial"/>
                <w:lang w:val="de-DE"/>
              </w:rPr>
            </w:pPr>
            <w:r w:rsidRPr="00CC4D26">
              <w:rPr>
                <w:rFonts w:ascii="Montserrat" w:hAnsi="Montserrat" w:cs="Arial"/>
                <w:b/>
                <w:bCs/>
                <w:lang w:val="de-DE"/>
              </w:rPr>
              <w:t>Unternehmen</w:t>
            </w:r>
            <w:r w:rsidRPr="00CC4D26">
              <w:rPr>
                <w:rFonts w:ascii="Montserrat" w:hAnsi="Montserrat" w:cs="Arial"/>
                <w:lang w:val="de-DE"/>
              </w:rPr>
              <w:t xml:space="preserve"> </w:t>
            </w:r>
            <w:r w:rsidRPr="00CC4D26">
              <w:rPr>
                <w:rFonts w:ascii="Montserrat" w:hAnsi="Montserrat"/>
                <w:lang w:val="de-DE"/>
              </w:rPr>
              <w:br/>
            </w:r>
            <w:r w:rsidRPr="00CC4D26">
              <w:rPr>
                <w:rFonts w:ascii="Montserrat" w:hAnsi="Montserrat" w:cs="Arial"/>
                <w:lang w:val="de-DE"/>
              </w:rPr>
              <w:t xml:space="preserve">DSA Daten- und Systemtechnik GmbH, IPG Automotive GmbH, Mercedes Benz AG, Robert Bosch GmbH, Valeo Schalter und Sensoren GmbH, Vector Informatik GmbH, Hexagon Manufacturing </w:t>
            </w:r>
            <w:proofErr w:type="spellStart"/>
            <w:r w:rsidRPr="00CC4D26">
              <w:rPr>
                <w:rFonts w:ascii="Montserrat" w:hAnsi="Montserrat" w:cs="Arial"/>
                <w:lang w:val="de-DE"/>
              </w:rPr>
              <w:t>Intelligence</w:t>
            </w:r>
            <w:proofErr w:type="spellEnd"/>
            <w:r w:rsidRPr="00CC4D26">
              <w:rPr>
                <w:rFonts w:ascii="Montserrat" w:hAnsi="Montserrat" w:cs="Arial"/>
                <w:lang w:val="de-DE"/>
              </w:rPr>
              <w:t xml:space="preserve"> GmbH (ehemals </w:t>
            </w:r>
            <w:proofErr w:type="spellStart"/>
            <w:r w:rsidRPr="00CC4D26">
              <w:rPr>
                <w:rFonts w:ascii="Montserrat" w:hAnsi="Montserrat" w:cs="Arial"/>
                <w:lang w:val="de-DE"/>
              </w:rPr>
              <w:t>Vires</w:t>
            </w:r>
            <w:proofErr w:type="spellEnd"/>
            <w:r w:rsidRPr="00CC4D26">
              <w:rPr>
                <w:rFonts w:ascii="Montserrat" w:hAnsi="Montserrat" w:cs="Arial"/>
                <w:lang w:val="de-DE"/>
              </w:rPr>
              <w:t xml:space="preserve"> Simulationstechnologie GmbH), </w:t>
            </w:r>
            <w:proofErr w:type="spellStart"/>
            <w:r w:rsidRPr="00CC4D26">
              <w:rPr>
                <w:rFonts w:ascii="Montserrat" w:hAnsi="Montserrat" w:cs="Arial"/>
                <w:lang w:val="de-DE"/>
              </w:rPr>
              <w:t>Vitesco</w:t>
            </w:r>
            <w:proofErr w:type="spellEnd"/>
            <w:r w:rsidRPr="00CC4D26">
              <w:rPr>
                <w:rFonts w:ascii="Montserrat" w:hAnsi="Montserrat" w:cs="Arial"/>
                <w:lang w:val="de-DE"/>
              </w:rPr>
              <w:t xml:space="preserve"> Technologies GmbH (Teil der Schaeffler AG), ZF Friedrichshafen AG.</w:t>
            </w:r>
          </w:p>
          <w:p w14:paraId="2B5A987B" w14:textId="28A4AFCA" w:rsidR="001F45E2" w:rsidRPr="00A36BBF" w:rsidRDefault="00307209" w:rsidP="000823E5">
            <w:pPr>
              <w:spacing w:before="100" w:beforeAutospacing="1" w:after="100" w:afterAutospacing="1" w:line="240" w:lineRule="auto"/>
              <w:rPr>
                <w:rFonts w:ascii="Montserrat" w:hAnsi="Montserrat"/>
                <w:color w:val="082624" w:themeColor="text1"/>
                <w:lang w:val="de-DE"/>
              </w:rPr>
            </w:pPr>
            <w:r w:rsidRPr="00CC4D26">
              <w:rPr>
                <w:rFonts w:ascii="Montserrat" w:hAnsi="Montserrat" w:cs="Arial"/>
                <w:b/>
                <w:bCs/>
                <w:lang w:val="de-DE"/>
              </w:rPr>
              <w:t>Assoziierte Partner</w:t>
            </w:r>
            <w:r w:rsidRPr="00CC4D26">
              <w:rPr>
                <w:rFonts w:ascii="Montserrat" w:hAnsi="Montserrat"/>
                <w:lang w:val="de-DE"/>
              </w:rPr>
              <w:t xml:space="preserve"> </w:t>
            </w:r>
            <w:r w:rsidRPr="00CC4D26">
              <w:rPr>
                <w:rFonts w:ascii="Montserrat" w:hAnsi="Montserrat"/>
                <w:lang w:val="de-DE"/>
              </w:rPr>
              <w:br/>
            </w:r>
            <w:r w:rsidRPr="00CC4D26">
              <w:rPr>
                <w:rFonts w:ascii="Montserrat" w:hAnsi="Montserrat" w:cs="Arial"/>
                <w:lang w:val="de-DE"/>
              </w:rPr>
              <w:t xml:space="preserve">Dr. Ing. h.c. F. Porsche AG, Aktion Mensch e.V., NMS New Mobility Solutions Hamburg GmbH, Stadt Aachen, Stadt Ulm, </w:t>
            </w:r>
            <w:proofErr w:type="spellStart"/>
            <w:r w:rsidRPr="00CC4D26">
              <w:rPr>
                <w:rFonts w:ascii="Montserrat" w:hAnsi="Montserrat" w:cs="Arial"/>
                <w:lang w:val="de-DE"/>
              </w:rPr>
              <w:t>Maxion</w:t>
            </w:r>
            <w:proofErr w:type="spellEnd"/>
            <w:r w:rsidRPr="00CC4D26">
              <w:rPr>
                <w:rFonts w:ascii="Montserrat" w:hAnsi="Montserrat" w:cs="Arial"/>
                <w:lang w:val="de-DE"/>
              </w:rPr>
              <w:t xml:space="preserve"> Wheels Holding GmbH.</w:t>
            </w:r>
          </w:p>
        </w:tc>
        <w:tc>
          <w:tcPr>
            <w:tcW w:w="3227" w:type="dxa"/>
          </w:tcPr>
          <w:p w14:paraId="4D986FD0" w14:textId="4B92CB1B" w:rsidR="00101718" w:rsidRPr="00A36BBF" w:rsidRDefault="00D94295" w:rsidP="00C52CF7">
            <w:pPr>
              <w:rPr>
                <w:rStyle w:val="Emphasis"/>
                <w:color w:val="082624" w:themeColor="text1"/>
              </w:rPr>
            </w:pPr>
            <w:r w:rsidRPr="00A36BBF">
              <w:rPr>
                <w:rStyle w:val="Emphasis"/>
                <w:color w:val="082624" w:themeColor="text1"/>
              </w:rPr>
              <w:lastRenderedPageBreak/>
              <w:br/>
            </w:r>
            <w:r w:rsidRPr="00A36BBF">
              <w:rPr>
                <w:rStyle w:val="Emphasis"/>
                <w:color w:val="082624" w:themeColor="text1"/>
              </w:rPr>
              <w:br/>
            </w:r>
            <w:r w:rsidRPr="00A36BBF">
              <w:rPr>
                <w:rStyle w:val="Emphasis"/>
                <w:color w:val="082624" w:themeColor="text1"/>
              </w:rPr>
              <w:br/>
            </w:r>
            <w:r w:rsidRPr="00A36BBF">
              <w:rPr>
                <w:rStyle w:val="Emphasis"/>
                <w:color w:val="082624" w:themeColor="text1"/>
              </w:rPr>
              <w:br/>
            </w:r>
            <w:r w:rsidRPr="00A36BBF">
              <w:rPr>
                <w:rStyle w:val="Emphasis"/>
                <w:color w:val="082624" w:themeColor="text1"/>
              </w:rPr>
              <w:br/>
            </w:r>
            <w:r w:rsidRPr="00A36BBF">
              <w:rPr>
                <w:rStyle w:val="Emphasis"/>
                <w:color w:val="082624" w:themeColor="text1"/>
              </w:rPr>
              <w:br/>
            </w:r>
            <w:r w:rsidR="00C52CF7" w:rsidRPr="00A36BBF">
              <w:rPr>
                <w:rStyle w:val="Emphasis"/>
                <w:color w:val="082624" w:themeColor="text1"/>
              </w:rPr>
              <w:br/>
            </w:r>
            <w:r w:rsidR="00C52CF7" w:rsidRPr="00A36BBF">
              <w:rPr>
                <w:rStyle w:val="Emphasis"/>
                <w:color w:val="082624" w:themeColor="text1"/>
              </w:rPr>
              <w:br/>
            </w:r>
            <w:r w:rsidR="00C52CF7" w:rsidRPr="00A36BBF">
              <w:rPr>
                <w:rStyle w:val="Emphasis"/>
                <w:color w:val="082624" w:themeColor="text1"/>
              </w:rPr>
              <w:br/>
            </w:r>
            <w:r w:rsidR="00C52CF7" w:rsidRPr="00A36BBF">
              <w:rPr>
                <w:rStyle w:val="Emphasis"/>
                <w:color w:val="082624" w:themeColor="text1"/>
              </w:rPr>
              <w:br/>
            </w:r>
            <w:r w:rsidR="00E24CE8">
              <w:rPr>
                <w:rStyle w:val="Emphasis"/>
                <w:b/>
                <w:bCs/>
                <w:color w:val="082624" w:themeColor="text1"/>
              </w:rPr>
              <w:t>Verbundkoordinator</w:t>
            </w:r>
            <w:r w:rsidR="00072B69" w:rsidRPr="00A36BBF">
              <w:rPr>
                <w:rStyle w:val="Emphasis"/>
                <w:color w:val="082624" w:themeColor="text1"/>
              </w:rPr>
              <w:br/>
            </w:r>
            <w:r w:rsidRPr="00685D26">
              <w:rPr>
                <w:rStyle w:val="Emphasis"/>
                <w:color w:val="082624" w:themeColor="text1"/>
              </w:rPr>
              <w:t>RWTH Aachen University</w:t>
            </w:r>
            <w:r w:rsidRPr="00A36BBF">
              <w:rPr>
                <w:rStyle w:val="Emphasis"/>
                <w:color w:val="082624" w:themeColor="text1"/>
              </w:rPr>
              <w:br/>
              <w:t>Institut für Kraftfahrzeuge (ika)</w:t>
            </w:r>
            <w:r w:rsidRPr="00A36BBF">
              <w:rPr>
                <w:rStyle w:val="Emphasis"/>
                <w:color w:val="082624" w:themeColor="text1"/>
              </w:rPr>
              <w:br/>
              <w:t xml:space="preserve">Raphael van Kempen, </w:t>
            </w:r>
            <w:proofErr w:type="spellStart"/>
            <w:r w:rsidRPr="00A36BBF">
              <w:rPr>
                <w:rStyle w:val="Emphasis"/>
                <w:color w:val="082624" w:themeColor="text1"/>
              </w:rPr>
              <w:t>M.Sc</w:t>
            </w:r>
            <w:proofErr w:type="spellEnd"/>
            <w:r w:rsidRPr="00A36BBF">
              <w:rPr>
                <w:rStyle w:val="Emphasis"/>
                <w:color w:val="082624" w:themeColor="text1"/>
              </w:rPr>
              <w:t>.</w:t>
            </w:r>
            <w:r w:rsidRPr="00A36BBF">
              <w:rPr>
                <w:rStyle w:val="Emphasis"/>
                <w:color w:val="082624" w:themeColor="text1"/>
              </w:rPr>
              <w:br/>
              <w:t>Steinbachstraße 7</w:t>
            </w:r>
            <w:r w:rsidRPr="00A36BBF">
              <w:rPr>
                <w:rStyle w:val="Emphasis"/>
                <w:color w:val="082624" w:themeColor="text1"/>
              </w:rPr>
              <w:br/>
              <w:t>D – 52074 Aachen</w:t>
            </w:r>
            <w:r w:rsidRPr="00A36BBF">
              <w:rPr>
                <w:rStyle w:val="Emphasis"/>
                <w:color w:val="082624" w:themeColor="text1"/>
              </w:rPr>
              <w:br/>
            </w:r>
            <w:r w:rsidRPr="00A36BBF">
              <w:rPr>
                <w:rStyle w:val="Emphasis"/>
                <w:color w:val="082624" w:themeColor="text1"/>
              </w:rPr>
              <w:br/>
              <w:t>Tel +49 241 80 25599</w:t>
            </w:r>
            <w:r w:rsidRPr="00A36BBF">
              <w:rPr>
                <w:rStyle w:val="Emphasis"/>
                <w:color w:val="082624" w:themeColor="text1"/>
              </w:rPr>
              <w:br/>
              <w:t>Fax +49 241 80 22147</w:t>
            </w:r>
            <w:r w:rsidRPr="00A36BBF">
              <w:rPr>
                <w:rStyle w:val="Emphasis"/>
                <w:color w:val="082624" w:themeColor="text1"/>
              </w:rPr>
              <w:br/>
            </w:r>
            <w:r w:rsidRPr="00A36BBF">
              <w:rPr>
                <w:rStyle w:val="Emphasis"/>
                <w:color w:val="082624" w:themeColor="text1"/>
              </w:rPr>
              <w:br/>
              <w:t>info@autotechagil.de</w:t>
            </w:r>
            <w:r w:rsidRPr="00A36BBF">
              <w:rPr>
                <w:rStyle w:val="Emphasis"/>
                <w:color w:val="082624" w:themeColor="text1"/>
              </w:rPr>
              <w:br/>
              <w:t>www.autotechagil.de</w:t>
            </w:r>
          </w:p>
          <w:p w14:paraId="6C066330" w14:textId="77777777" w:rsidR="00F21692" w:rsidRPr="00A36BBF" w:rsidRDefault="00F21692" w:rsidP="00892FF8">
            <w:pPr>
              <w:rPr>
                <w:rFonts w:ascii="Montserrat" w:hAnsi="Montserrat"/>
                <w:b/>
                <w:color w:val="082624" w:themeColor="text1"/>
                <w:sz w:val="18"/>
                <w:szCs w:val="18"/>
                <w:lang w:val="de-DE"/>
              </w:rPr>
            </w:pPr>
            <w:r w:rsidRPr="00A36BBF">
              <w:rPr>
                <w:rFonts w:ascii="Montserrat" w:hAnsi="Montserrat"/>
                <w:b/>
                <w:color w:val="082624" w:themeColor="text1"/>
                <w:sz w:val="18"/>
                <w:szCs w:val="18"/>
                <w:lang w:val="de-DE"/>
              </w:rPr>
              <w:br/>
            </w:r>
            <w:r w:rsidRPr="00A36BBF">
              <w:rPr>
                <w:rFonts w:ascii="Montserrat" w:hAnsi="Montserrat"/>
                <w:b/>
                <w:noProof/>
                <w:color w:val="082624" w:themeColor="text1"/>
                <w:sz w:val="18"/>
                <w:szCs w:val="18"/>
                <w:lang w:val="de-DE"/>
              </w:rPr>
              <w:drawing>
                <wp:inline distT="0" distB="0" distL="0" distR="0" wp14:anchorId="73354A8C" wp14:editId="5E79E4B4">
                  <wp:extent cx="1843405" cy="1426210"/>
                  <wp:effectExtent l="0" t="0" r="0" b="0"/>
                  <wp:docPr id="329455549" name="Grafik 1"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455549" name="Grafik 1" descr="Ein Bild, das Text, Schrift, Visitenkarte, Screenshot enthält.&#10;&#10;Automatisch generierte Beschreibung"/>
                          <pic:cNvPicPr/>
                        </pic:nvPicPr>
                        <pic:blipFill rotWithShape="1">
                          <a:blip r:embed="rId14"/>
                          <a:srcRect l="11023" r="-11023"/>
                          <a:stretch/>
                        </pic:blipFill>
                        <pic:spPr>
                          <a:xfrm>
                            <a:off x="0" y="0"/>
                            <a:ext cx="1843405" cy="1426210"/>
                          </a:xfrm>
                          <a:prstGeom prst="rect">
                            <a:avLst/>
                          </a:prstGeom>
                        </pic:spPr>
                      </pic:pic>
                    </a:graphicData>
                  </a:graphic>
                </wp:inline>
              </w:drawing>
            </w:r>
          </w:p>
        </w:tc>
      </w:tr>
    </w:tbl>
    <w:p w14:paraId="55889126" w14:textId="77777777" w:rsidR="009A1590" w:rsidRPr="00A36BBF" w:rsidRDefault="00826A1F">
      <w:pPr>
        <w:rPr>
          <w:color w:val="082624" w:themeColor="text1"/>
          <w:lang w:val="de-DE"/>
        </w:rPr>
      </w:pPr>
      <w:r w:rsidRPr="00A36BBF">
        <w:rPr>
          <w:noProof/>
          <w:color w:val="082624" w:themeColor="text1"/>
          <w:lang w:val="de-DE"/>
        </w:rPr>
        <w:lastRenderedPageBreak/>
        <mc:AlternateContent>
          <mc:Choice Requires="wpg">
            <w:drawing>
              <wp:anchor distT="0" distB="0" distL="114300" distR="114300" simplePos="0" relativeHeight="251691008" behindDoc="1" locked="0" layoutInCell="1" allowOverlap="1" wp14:anchorId="0547B35F" wp14:editId="2AB8FF28">
                <wp:simplePos x="0" y="0"/>
                <wp:positionH relativeFrom="column">
                  <wp:posOffset>-762807</wp:posOffset>
                </wp:positionH>
                <wp:positionV relativeFrom="page">
                  <wp:posOffset>5461000</wp:posOffset>
                </wp:positionV>
                <wp:extent cx="7562215" cy="4698365"/>
                <wp:effectExtent l="0" t="0" r="0" b="635"/>
                <wp:wrapNone/>
                <wp:docPr id="1434751008" name="Gruppieren 4"/>
                <wp:cNvGraphicFramePr/>
                <a:graphic xmlns:a="http://schemas.openxmlformats.org/drawingml/2006/main">
                  <a:graphicData uri="http://schemas.microsoft.com/office/word/2010/wordprocessingGroup">
                    <wpg:wgp>
                      <wpg:cNvGrpSpPr/>
                      <wpg:grpSpPr>
                        <a:xfrm>
                          <a:off x="0" y="0"/>
                          <a:ext cx="7562215" cy="4698365"/>
                          <a:chOff x="0" y="0"/>
                          <a:chExt cx="7562215" cy="4698537"/>
                        </a:xfrm>
                      </wpg:grpSpPr>
                      <pic:pic xmlns:pic="http://schemas.openxmlformats.org/drawingml/2006/picture">
                        <pic:nvPicPr>
                          <pic:cNvPr id="438315984" name="autotech_agil_Pressemitteilung_A4_AbbinderText.png" descr="Ein Bild, das Schwarz, Dunkelheit enthält.&#10;&#10;Automatisch generierte Beschreibung"/>
                          <pic:cNvPicPr>
                            <a:picLocks noChangeAspect="1"/>
                          </pic:cNvPicPr>
                        </pic:nvPicPr>
                        <pic:blipFill rotWithShape="1">
                          <a:blip r:embed="rId15" r:link="rId16"/>
                          <a:srcRect l="-3173" t="51147" r="3173" b="14955"/>
                          <a:stretch>
                            <a:fillRect/>
                          </a:stretch>
                        </pic:blipFill>
                        <pic:spPr bwMode="auto">
                          <a:xfrm>
                            <a:off x="0" y="0"/>
                            <a:ext cx="7562215" cy="36233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34358247" name="Grafik 2"/>
                          <pic:cNvPicPr>
                            <a:picLocks noChangeAspect="1"/>
                          </pic:cNvPicPr>
                        </pic:nvPicPr>
                        <pic:blipFill>
                          <a:blip>
                            <a:extLst>
                              <a:ext uri="{96DAC541-7B7A-43D3-8B79-37D633B846F1}">
                                <asvg:svgBlip xmlns:asvg="http://schemas.microsoft.com/office/drawing/2016/SVG/main" r:embed="rId17" r:link="rId18"/>
                              </a:ext>
                            </a:extLst>
                          </a:blip>
                          <a:stretch>
                            <a:fillRect/>
                          </a:stretch>
                        </pic:blipFill>
                        <pic:spPr>
                          <a:xfrm>
                            <a:off x="766119" y="580768"/>
                            <a:ext cx="784225" cy="554355"/>
                          </a:xfrm>
                          <a:prstGeom prst="rect">
                            <a:avLst/>
                          </a:prstGeom>
                        </pic:spPr>
                      </pic:pic>
                      <pic:pic xmlns:pic="http://schemas.openxmlformats.org/drawingml/2006/picture">
                        <pic:nvPicPr>
                          <pic:cNvPr id="1215887255" name="Grafik 3"/>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1717590" y="716692"/>
                            <a:ext cx="773430" cy="287655"/>
                          </a:xfrm>
                          <a:prstGeom prst="rect">
                            <a:avLst/>
                          </a:prstGeom>
                        </pic:spPr>
                      </pic:pic>
                      <pic:pic xmlns:pic="http://schemas.openxmlformats.org/drawingml/2006/picture">
                        <pic:nvPicPr>
                          <pic:cNvPr id="552096276" name="tuda_logo_RGB (2).svg"/>
                          <pic:cNvPicPr>
                            <a:picLocks noChangeAspect="1"/>
                          </pic:cNvPicPr>
                        </pic:nvPicPr>
                        <pic:blipFill rotWithShape="1">
                          <a:blip r:embed="rId16">
                            <a:alphaModFix amt="60000"/>
                            <a:extLst>
                              <a:ext uri="{96DAC541-7B7A-43D3-8B79-37D633B846F1}">
                                <asvg:svgBlip xmlns:asvg="http://schemas.microsoft.com/office/drawing/2016/SVG/main" r:embed="rId21" r:link="rId22"/>
                              </a:ext>
                            </a:extLst>
                          </a:blip>
                          <a:srcRect l="38302" t="47079" r="39891" b="46767"/>
                          <a:stretch>
                            <a:fillRect/>
                          </a:stretch>
                        </pic:blipFill>
                        <pic:spPr bwMode="auto">
                          <a:xfrm>
                            <a:off x="2669060" y="691979"/>
                            <a:ext cx="789940" cy="343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57969500" name="KITlogo_4c_deutsch.svg"/>
                          <pic:cNvPicPr>
                            <a:picLocks noChangeAspect="1"/>
                          </pic:cNvPicPr>
                        </pic:nvPicPr>
                        <pic:blipFill>
                          <a:blip r:embed="rId19">
                            <a:extLst>
                              <a:ext uri="{96DAC541-7B7A-43D3-8B79-37D633B846F1}">
                                <asvg:svgBlip xmlns:asvg="http://schemas.microsoft.com/office/drawing/2016/SVG/main" r:embed="rId23" r:link="rId24"/>
                              </a:ext>
                            </a:extLst>
                          </a:blip>
                          <a:stretch>
                            <a:fillRect/>
                          </a:stretch>
                        </pic:blipFill>
                        <pic:spPr>
                          <a:xfrm>
                            <a:off x="3682314" y="704336"/>
                            <a:ext cx="649605" cy="295275"/>
                          </a:xfrm>
                          <a:prstGeom prst="rect">
                            <a:avLst/>
                          </a:prstGeom>
                        </pic:spPr>
                      </pic:pic>
                      <pic:pic xmlns:pic="http://schemas.openxmlformats.org/drawingml/2006/picture">
                        <pic:nvPicPr>
                          <pic:cNvPr id="1436304334" name="TUM_Logo.svg"/>
                          <pic:cNvPicPr>
                            <a:picLocks noChangeAspect="1"/>
                          </pic:cNvPicPr>
                        </pic:nvPicPr>
                        <pic:blipFill>
                          <a:blip r:embed="rId22">
                            <a:extLst>
                              <a:ext uri="{96DAC541-7B7A-43D3-8B79-37D633B846F1}">
                                <asvg:svgBlip xmlns:asvg="http://schemas.microsoft.com/office/drawing/2016/SVG/main" r:embed="rId25" r:link="rId26"/>
                              </a:ext>
                            </a:extLst>
                          </a:blip>
                          <a:stretch>
                            <a:fillRect/>
                          </a:stretch>
                        </pic:blipFill>
                        <pic:spPr>
                          <a:xfrm>
                            <a:off x="4732638" y="729049"/>
                            <a:ext cx="474345" cy="249555"/>
                          </a:xfrm>
                          <a:prstGeom prst="rect">
                            <a:avLst/>
                          </a:prstGeom>
                        </pic:spPr>
                      </pic:pic>
                      <pic:pic xmlns:pic="http://schemas.openxmlformats.org/drawingml/2006/picture">
                        <pic:nvPicPr>
                          <pic:cNvPr id="1037642499" name="Logo_Uni_Stuttgart.png" descr="Ein Bild, das Schrift, Screenshot, Grafiken, Schwarz enthält.&#10;&#10;Automatisch generierte Beschreibung"/>
                          <pic:cNvPicPr>
                            <a:picLocks noChangeAspect="1"/>
                          </pic:cNvPicPr>
                        </pic:nvPicPr>
                        <pic:blipFill>
                          <a:blip r:embed="rId27" r:link="rId28"/>
                          <a:stretch>
                            <a:fillRect/>
                          </a:stretch>
                        </pic:blipFill>
                        <pic:spPr>
                          <a:xfrm>
                            <a:off x="766119" y="1235676"/>
                            <a:ext cx="812800" cy="203835"/>
                          </a:xfrm>
                          <a:prstGeom prst="rect">
                            <a:avLst/>
                          </a:prstGeom>
                        </pic:spPr>
                      </pic:pic>
                      <pic:pic xmlns:pic="http://schemas.openxmlformats.org/drawingml/2006/picture">
                        <pic:nvPicPr>
                          <pic:cNvPr id="2130396629" name="Logo_uulm_Vorlage_100mm_schwarz.svg"/>
                          <pic:cNvPicPr>
                            <a:picLocks noChangeAspect="1"/>
                          </pic:cNvPicPr>
                        </pic:nvPicPr>
                        <pic:blipFill>
                          <a:blip r:embed="rId27">
                            <a:extLst>
                              <a:ext uri="{96DAC541-7B7A-43D3-8B79-37D633B846F1}">
                                <asvg:svgBlip xmlns:asvg="http://schemas.microsoft.com/office/drawing/2016/SVG/main" r:embed="rId29" r:link="rId30"/>
                              </a:ext>
                            </a:extLst>
                          </a:blip>
                          <a:stretch>
                            <a:fillRect/>
                          </a:stretch>
                        </pic:blipFill>
                        <pic:spPr>
                          <a:xfrm>
                            <a:off x="1717590" y="1235676"/>
                            <a:ext cx="772795" cy="217805"/>
                          </a:xfrm>
                          <a:prstGeom prst="rect">
                            <a:avLst/>
                          </a:prstGeom>
                        </pic:spPr>
                      </pic:pic>
                      <pic:pic xmlns:pic="http://schemas.openxmlformats.org/drawingml/2006/picture">
                        <pic:nvPicPr>
                          <pic:cNvPr id="45076879" name="fim_1200dpi_fb_gross.png" descr="Ein Bild, das Text, Schrift, Grafiken, Grafikdesign enthält.&#10;&#10;Automatisch generierte Beschreibung"/>
                          <pic:cNvPicPr>
                            <a:picLocks noChangeAspect="1"/>
                          </pic:cNvPicPr>
                        </pic:nvPicPr>
                        <pic:blipFill rotWithShape="1">
                          <a:blip r:embed="rId31" r:link="rId32"/>
                          <a:srcRect t="-3" b="17468"/>
                          <a:stretch>
                            <a:fillRect/>
                          </a:stretch>
                        </pic:blipFill>
                        <pic:spPr bwMode="auto">
                          <a:xfrm>
                            <a:off x="2681417" y="1235676"/>
                            <a:ext cx="777240" cy="218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14996106" name="Zeichenfläche 1@2x.png" descr="Ein Bild, das Schrift, Grafiken, Screenshot, Logo enthält.&#10;&#10;Automatisch generierte Beschreibung"/>
                          <pic:cNvPicPr>
                            <a:picLocks noChangeAspect="1"/>
                          </pic:cNvPicPr>
                        </pic:nvPicPr>
                        <pic:blipFill>
                          <a:blip r:embed="rId33" r:link="rId34"/>
                          <a:stretch>
                            <a:fillRect/>
                          </a:stretch>
                        </pic:blipFill>
                        <pic:spPr>
                          <a:xfrm>
                            <a:off x="3632887" y="1186249"/>
                            <a:ext cx="769620" cy="316865"/>
                          </a:xfrm>
                          <a:prstGeom prst="rect">
                            <a:avLst/>
                          </a:prstGeom>
                        </pic:spPr>
                      </pic:pic>
                      <pic:pic xmlns:pic="http://schemas.openxmlformats.org/drawingml/2006/picture">
                        <pic:nvPicPr>
                          <pic:cNvPr id="1472461638" name="iMAR_Logo_RGB.png" descr="Ein Bild, das Schrift, Text, Grafiken, Grafikdesign enthält.&#10;&#10;Automatisch generierte Beschreibung"/>
                          <pic:cNvPicPr>
                            <a:picLocks noChangeAspect="1"/>
                          </pic:cNvPicPr>
                        </pic:nvPicPr>
                        <pic:blipFill>
                          <a:blip r:embed="rId35" r:link="rId36"/>
                          <a:stretch>
                            <a:fillRect/>
                          </a:stretch>
                        </pic:blipFill>
                        <pic:spPr>
                          <a:xfrm>
                            <a:off x="4658498" y="1186249"/>
                            <a:ext cx="619760" cy="314325"/>
                          </a:xfrm>
                          <a:prstGeom prst="rect">
                            <a:avLst/>
                          </a:prstGeom>
                        </pic:spPr>
                      </pic:pic>
                      <pic:pic xmlns:pic="http://schemas.openxmlformats.org/drawingml/2006/picture">
                        <pic:nvPicPr>
                          <pic:cNvPr id="898396907" name="INCYDE_Logo_NEW.svg"/>
                          <pic:cNvPicPr>
                            <a:picLocks noChangeAspect="1"/>
                          </pic:cNvPicPr>
                        </pic:nvPicPr>
                        <pic:blipFill>
                          <a:blip r:embed="rId36">
                            <a:extLst>
                              <a:ext uri="{96DAC541-7B7A-43D3-8B79-37D633B846F1}">
                                <asvg:svgBlip xmlns:asvg="http://schemas.microsoft.com/office/drawing/2016/SVG/main" r:embed="rId37" r:link="rId38"/>
                              </a:ext>
                            </a:extLst>
                          </a:blip>
                          <a:stretch>
                            <a:fillRect/>
                          </a:stretch>
                        </pic:blipFill>
                        <pic:spPr>
                          <a:xfrm>
                            <a:off x="778476" y="1767017"/>
                            <a:ext cx="770890" cy="142875"/>
                          </a:xfrm>
                          <a:prstGeom prst="rect">
                            <a:avLst/>
                          </a:prstGeom>
                        </pic:spPr>
                      </pic:pic>
                      <pic:pic xmlns:pic="http://schemas.openxmlformats.org/drawingml/2006/picture">
                        <pic:nvPicPr>
                          <pic:cNvPr id="747724207" name="TC_Logo_A_rgb.svg"/>
                          <pic:cNvPicPr>
                            <a:picLocks noChangeAspect="1"/>
                          </pic:cNvPicPr>
                        </pic:nvPicPr>
                        <pic:blipFill>
                          <a:blip r:embed="rId39">
                            <a:extLst>
                              <a:ext uri="{96DAC541-7B7A-43D3-8B79-37D633B846F1}">
                                <asvg:svgBlip xmlns:asvg="http://schemas.microsoft.com/office/drawing/2016/SVG/main" r:embed="rId39" r:link="rId40"/>
                              </a:ext>
                            </a:extLst>
                          </a:blip>
                          <a:stretch>
                            <a:fillRect/>
                          </a:stretch>
                        </pic:blipFill>
                        <pic:spPr>
                          <a:xfrm>
                            <a:off x="1680519" y="1717590"/>
                            <a:ext cx="855345" cy="236855"/>
                          </a:xfrm>
                          <a:prstGeom prst="rect">
                            <a:avLst/>
                          </a:prstGeom>
                        </pic:spPr>
                      </pic:pic>
                      <pic:pic xmlns:pic="http://schemas.openxmlformats.org/drawingml/2006/picture">
                        <pic:nvPicPr>
                          <pic:cNvPr id="1126015385" name="DSA-Logo_004_colour_solo.png" descr="Ein Bild, das Schrift, Grafiken, Logo, Symbol enthält.&#10;&#10;Automatisch generierte Beschreibung"/>
                          <pic:cNvPicPr>
                            <a:picLocks noChangeAspect="1"/>
                          </pic:cNvPicPr>
                        </pic:nvPicPr>
                        <pic:blipFill>
                          <a:blip r:embed="rId41" r:link="rId42"/>
                          <a:stretch>
                            <a:fillRect/>
                          </a:stretch>
                        </pic:blipFill>
                        <pic:spPr>
                          <a:xfrm>
                            <a:off x="2780271" y="1680519"/>
                            <a:ext cx="564515" cy="301625"/>
                          </a:xfrm>
                          <a:prstGeom prst="rect">
                            <a:avLst/>
                          </a:prstGeom>
                        </pic:spPr>
                      </pic:pic>
                      <pic:pic xmlns:pic="http://schemas.openxmlformats.org/drawingml/2006/picture">
                        <pic:nvPicPr>
                          <pic:cNvPr id="1754521276" name="IPG-Automotive-Logo-RGB.svg"/>
                          <pic:cNvPicPr>
                            <a:picLocks noChangeAspect="1"/>
                          </pic:cNvPicPr>
                        </pic:nvPicPr>
                        <pic:blipFill>
                          <a:blip r:embed="rId44">
                            <a:extLst>
                              <a:ext uri="{96DAC541-7B7A-43D3-8B79-37D633B846F1}">
                                <asvg:svgBlip xmlns:asvg="http://schemas.microsoft.com/office/drawing/2016/SVG/main" r:embed="rId43" r:link="rId44"/>
                              </a:ext>
                            </a:extLst>
                          </a:blip>
                          <a:stretch>
                            <a:fillRect/>
                          </a:stretch>
                        </pic:blipFill>
                        <pic:spPr>
                          <a:xfrm>
                            <a:off x="3632887" y="1692876"/>
                            <a:ext cx="768985" cy="292735"/>
                          </a:xfrm>
                          <a:prstGeom prst="rect">
                            <a:avLst/>
                          </a:prstGeom>
                        </pic:spPr>
                      </pic:pic>
                      <pic:pic xmlns:pic="http://schemas.openxmlformats.org/drawingml/2006/picture">
                        <pic:nvPicPr>
                          <pic:cNvPr id="622788696" name="MB_wordmark_pos.png"/>
                          <pic:cNvPicPr>
                            <a:picLocks noChangeAspect="1"/>
                          </pic:cNvPicPr>
                        </pic:nvPicPr>
                        <pic:blipFill>
                          <a:blip r:embed="rId45" r:link="rId46"/>
                          <a:stretch>
                            <a:fillRect/>
                          </a:stretch>
                        </pic:blipFill>
                        <pic:spPr>
                          <a:xfrm>
                            <a:off x="4584357" y="1791730"/>
                            <a:ext cx="779780" cy="95885"/>
                          </a:xfrm>
                          <a:prstGeom prst="rect">
                            <a:avLst/>
                          </a:prstGeom>
                        </pic:spPr>
                      </pic:pic>
                      <pic:pic xmlns:pic="http://schemas.openxmlformats.org/drawingml/2006/picture">
                        <pic:nvPicPr>
                          <pic:cNvPr id="1514570995" name="Bosch_symbol_logo_black_red.svg"/>
                          <pic:cNvPicPr>
                            <a:picLocks noChangeAspect="1"/>
                          </pic:cNvPicPr>
                        </pic:nvPicPr>
                        <pic:blipFill>
                          <a:blip r:embed="rId49">
                            <a:extLst>
                              <a:ext uri="{96DAC541-7B7A-43D3-8B79-37D633B846F1}">
                                <asvg:svgBlip xmlns:asvg="http://schemas.microsoft.com/office/drawing/2016/SVG/main" r:embed="rId47" r:link="rId48"/>
                              </a:ext>
                            </a:extLst>
                          </a:blip>
                          <a:stretch>
                            <a:fillRect/>
                          </a:stretch>
                        </pic:blipFill>
                        <pic:spPr>
                          <a:xfrm>
                            <a:off x="679622" y="2125363"/>
                            <a:ext cx="969645" cy="387350"/>
                          </a:xfrm>
                          <a:prstGeom prst="rect">
                            <a:avLst/>
                          </a:prstGeom>
                        </pic:spPr>
                      </pic:pic>
                      <pic:pic xmlns:pic="http://schemas.openxmlformats.org/drawingml/2006/picture">
                        <pic:nvPicPr>
                          <pic:cNvPr id="1736997159" name="Logo.png" descr="Ein Bild, das Grafiken, Schrift, Logo, Text enthält.&#10;&#10;Automatisch generierte Beschreibung"/>
                          <pic:cNvPicPr>
                            <a:picLocks noChangeAspect="1"/>
                          </pic:cNvPicPr>
                        </pic:nvPicPr>
                        <pic:blipFill>
                          <a:blip r:embed="rId49" r:link="rId50"/>
                          <a:stretch>
                            <a:fillRect/>
                          </a:stretch>
                        </pic:blipFill>
                        <pic:spPr>
                          <a:xfrm>
                            <a:off x="1717590" y="2088292"/>
                            <a:ext cx="787400" cy="439420"/>
                          </a:xfrm>
                          <a:prstGeom prst="rect">
                            <a:avLst/>
                          </a:prstGeom>
                        </pic:spPr>
                      </pic:pic>
                      <pic:pic xmlns:pic="http://schemas.openxmlformats.org/drawingml/2006/picture">
                        <pic:nvPicPr>
                          <pic:cNvPr id="428586794" name="Vector_Logo_black_red_RGB.svg"/>
                          <pic:cNvPicPr>
                            <a:picLocks noChangeAspect="1"/>
                          </pic:cNvPicPr>
                        </pic:nvPicPr>
                        <pic:blipFill>
                          <a:blip r:embed="rId54">
                            <a:extLst>
                              <a:ext uri="{96DAC541-7B7A-43D3-8B79-37D633B846F1}">
                                <asvg:svgBlip xmlns:asvg="http://schemas.microsoft.com/office/drawing/2016/SVG/main" r:embed="rId51" r:link="rId52"/>
                              </a:ext>
                            </a:extLst>
                          </a:blip>
                          <a:stretch>
                            <a:fillRect/>
                          </a:stretch>
                        </pic:blipFill>
                        <pic:spPr>
                          <a:xfrm>
                            <a:off x="2496065" y="2038865"/>
                            <a:ext cx="1133475" cy="539115"/>
                          </a:xfrm>
                          <a:prstGeom prst="rect">
                            <a:avLst/>
                          </a:prstGeom>
                        </pic:spPr>
                      </pic:pic>
                      <pic:pic xmlns:pic="http://schemas.openxmlformats.org/drawingml/2006/picture">
                        <pic:nvPicPr>
                          <pic:cNvPr id="1993068008" name="HEXAGON_STANDARD_RGB_LOGO.png"/>
                          <pic:cNvPicPr>
                            <a:picLocks noChangeAspect="1"/>
                          </pic:cNvPicPr>
                        </pic:nvPicPr>
                        <pic:blipFill>
                          <a:blip r:embed="rId53" r:link="rId54"/>
                          <a:stretch>
                            <a:fillRect/>
                          </a:stretch>
                        </pic:blipFill>
                        <pic:spPr>
                          <a:xfrm>
                            <a:off x="3571103" y="2113006"/>
                            <a:ext cx="901065" cy="368935"/>
                          </a:xfrm>
                          <a:prstGeom prst="rect">
                            <a:avLst/>
                          </a:prstGeom>
                        </pic:spPr>
                      </pic:pic>
                      <pic:pic xmlns:pic="http://schemas.openxmlformats.org/drawingml/2006/picture">
                        <pic:nvPicPr>
                          <pic:cNvPr id="377986320" name="vt_logo_100mm_rgb_black.svg"/>
                          <pic:cNvPicPr>
                            <a:picLocks noChangeAspect="1"/>
                          </pic:cNvPicPr>
                        </pic:nvPicPr>
                        <pic:blipFill>
                          <a:blip r:embed="rId59">
                            <a:extLst>
                              <a:ext uri="{96DAC541-7B7A-43D3-8B79-37D633B846F1}">
                                <asvg:svgBlip xmlns:asvg="http://schemas.microsoft.com/office/drawing/2016/SVG/main" r:embed="rId55" r:link="rId56"/>
                              </a:ext>
                            </a:extLst>
                          </a:blip>
                          <a:stretch>
                            <a:fillRect/>
                          </a:stretch>
                        </pic:blipFill>
                        <pic:spPr>
                          <a:xfrm>
                            <a:off x="4460790" y="2051222"/>
                            <a:ext cx="1019175" cy="520700"/>
                          </a:xfrm>
                          <a:prstGeom prst="rect">
                            <a:avLst/>
                          </a:prstGeom>
                        </pic:spPr>
                      </pic:pic>
                      <pic:pic xmlns:pic="http://schemas.openxmlformats.org/drawingml/2006/picture">
                        <pic:nvPicPr>
                          <pic:cNvPr id="968581805" name="ZF logo STD Blue 3C.svg"/>
                          <pic:cNvPicPr>
                            <a:picLocks noChangeAspect="1"/>
                          </pic:cNvPicPr>
                        </pic:nvPicPr>
                        <pic:blipFill>
                          <a:blip r:embed="rId62">
                            <a:extLst>
                              <a:ext uri="{96DAC541-7B7A-43D3-8B79-37D633B846F1}">
                                <asvg:svgBlip xmlns:asvg="http://schemas.microsoft.com/office/drawing/2016/SVG/main" r:embed="rId57" r:link="rId58"/>
                              </a:ext>
                            </a:extLst>
                          </a:blip>
                          <a:stretch>
                            <a:fillRect/>
                          </a:stretch>
                        </pic:blipFill>
                        <pic:spPr>
                          <a:xfrm>
                            <a:off x="864973" y="2483709"/>
                            <a:ext cx="575310" cy="575310"/>
                          </a:xfrm>
                          <a:prstGeom prst="rect">
                            <a:avLst/>
                          </a:prstGeom>
                        </pic:spPr>
                      </pic:pic>
                      <pic:pic xmlns:pic="http://schemas.openxmlformats.org/drawingml/2006/picture">
                        <pic:nvPicPr>
                          <pic:cNvPr id="1633779843" name="Porsche_wordmark_black_rgb.svg"/>
                          <pic:cNvPicPr>
                            <a:picLocks noChangeAspect="1"/>
                          </pic:cNvPicPr>
                        </pic:nvPicPr>
                        <pic:blipFill>
                          <a:blip r:embed="rId65">
                            <a:extLst>
                              <a:ext uri="{96DAC541-7B7A-43D3-8B79-37D633B846F1}">
                                <asvg:svgBlip xmlns:asvg="http://schemas.microsoft.com/office/drawing/2016/SVG/main" r:embed="rId59" r:link="rId60"/>
                              </a:ext>
                            </a:extLst>
                          </a:blip>
                          <a:stretch>
                            <a:fillRect/>
                          </a:stretch>
                        </pic:blipFill>
                        <pic:spPr>
                          <a:xfrm>
                            <a:off x="778476" y="3892379"/>
                            <a:ext cx="763270" cy="50800"/>
                          </a:xfrm>
                          <a:prstGeom prst="rect">
                            <a:avLst/>
                          </a:prstGeom>
                        </pic:spPr>
                      </pic:pic>
                      <pic:pic xmlns:pic="http://schemas.openxmlformats.org/drawingml/2006/picture">
                        <pic:nvPicPr>
                          <pic:cNvPr id="712953328" name="AM_Kooperations_Logo_RGB.svg"/>
                          <pic:cNvPicPr>
                            <a:picLocks noChangeAspect="1"/>
                          </pic:cNvPicPr>
                        </pic:nvPicPr>
                        <pic:blipFill>
                          <a:blip r:embed="rId68">
                            <a:alphaModFix/>
                            <a:extLst>
                              <a:ext uri="{96DAC541-7B7A-43D3-8B79-37D633B846F1}">
                                <asvg:svgBlip xmlns:asvg="http://schemas.microsoft.com/office/drawing/2016/SVG/main" r:embed="rId61" r:link="rId62"/>
                              </a:ext>
                            </a:extLst>
                          </a:blip>
                          <a:stretch>
                            <a:fillRect/>
                          </a:stretch>
                        </pic:blipFill>
                        <pic:spPr>
                          <a:xfrm>
                            <a:off x="1729946" y="3669957"/>
                            <a:ext cx="772795" cy="469900"/>
                          </a:xfrm>
                          <a:prstGeom prst="rect">
                            <a:avLst/>
                          </a:prstGeom>
                        </pic:spPr>
                      </pic:pic>
                      <pic:pic xmlns:pic="http://schemas.openxmlformats.org/drawingml/2006/picture">
                        <pic:nvPicPr>
                          <pic:cNvPr id="1739539924" name="220615_NMS_logo_auf-wei.svg"/>
                          <pic:cNvPicPr>
                            <a:picLocks noChangeAspect="1"/>
                          </pic:cNvPicPr>
                        </pic:nvPicPr>
                        <pic:blipFill>
                          <a:blip r:embed="rId71">
                            <a:extLst>
                              <a:ext uri="{96DAC541-7B7A-43D3-8B79-37D633B846F1}">
                                <asvg:svgBlip xmlns:asvg="http://schemas.microsoft.com/office/drawing/2016/SVG/main" r:embed="rId63" r:link="rId64"/>
                              </a:ext>
                            </a:extLst>
                          </a:blip>
                          <a:stretch>
                            <a:fillRect/>
                          </a:stretch>
                        </pic:blipFill>
                        <pic:spPr>
                          <a:xfrm>
                            <a:off x="2743200" y="3707028"/>
                            <a:ext cx="581660" cy="417830"/>
                          </a:xfrm>
                          <a:prstGeom prst="rect">
                            <a:avLst/>
                          </a:prstGeom>
                        </pic:spPr>
                      </pic:pic>
                      <pic:pic xmlns:pic="http://schemas.openxmlformats.org/drawingml/2006/picture">
                        <pic:nvPicPr>
                          <pic:cNvPr id="687573124" name="logo_zusatz_in_kooperation_mit_der_schwarz.png"/>
                          <pic:cNvPicPr>
                            <a:picLocks noChangeAspect="1"/>
                          </pic:cNvPicPr>
                        </pic:nvPicPr>
                        <pic:blipFill>
                          <a:blip r:embed="rId65" r:link="rId66"/>
                          <a:stretch>
                            <a:fillRect/>
                          </a:stretch>
                        </pic:blipFill>
                        <pic:spPr>
                          <a:xfrm>
                            <a:off x="3744098" y="3707028"/>
                            <a:ext cx="531495" cy="414655"/>
                          </a:xfrm>
                          <a:prstGeom prst="rect">
                            <a:avLst/>
                          </a:prstGeom>
                        </pic:spPr>
                      </pic:pic>
                      <pic:pic xmlns:pic="http://schemas.openxmlformats.org/drawingml/2006/picture">
                        <pic:nvPicPr>
                          <pic:cNvPr id="1630402520" name="stadt-ulm-logo.jpg" descr="Ein Bild, das Text, Schrift, Logo, Grafiken enthält.&#10;&#10;Automatisch generierte Beschreibung"/>
                          <pic:cNvPicPr>
                            <a:picLocks noChangeAspect="1"/>
                          </pic:cNvPicPr>
                        </pic:nvPicPr>
                        <pic:blipFill>
                          <a:blip r:embed="rId67" r:link="rId68">
                            <a:alphaModFix/>
                          </a:blip>
                          <a:stretch>
                            <a:fillRect/>
                          </a:stretch>
                        </pic:blipFill>
                        <pic:spPr>
                          <a:xfrm>
                            <a:off x="4695568" y="3645244"/>
                            <a:ext cx="541020" cy="541020"/>
                          </a:xfrm>
                          <a:prstGeom prst="rect">
                            <a:avLst/>
                          </a:prstGeom>
                        </pic:spPr>
                      </pic:pic>
                      <pic:pic xmlns:pic="http://schemas.openxmlformats.org/drawingml/2006/picture">
                        <pic:nvPicPr>
                          <pic:cNvPr id="1697898653" name="Maxion Wheels without Tagline_Color.png" descr="Ein Bild, das Screenshot, Grafiken, Grafikdesign, Symbol enthält.&#10;&#10;Automatisch generierte Beschreibung"/>
                          <pic:cNvPicPr>
                            <a:picLocks noChangeAspect="1"/>
                          </pic:cNvPicPr>
                        </pic:nvPicPr>
                        <pic:blipFill>
                          <a:blip r:embed="rId69" r:link="rId70"/>
                          <a:stretch>
                            <a:fillRect/>
                          </a:stretch>
                        </pic:blipFill>
                        <pic:spPr>
                          <a:xfrm>
                            <a:off x="815546" y="4337222"/>
                            <a:ext cx="688340" cy="3613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02C87E" id="Gruppieren 4" o:spid="_x0000_s1026" style="position:absolute;margin-left:-60.05pt;margin-top:430pt;width:595.45pt;height:369.95pt;z-index:-251625472;mso-position-vertical-relative:page;mso-width-relative:margin;mso-height-relative:margin" coordsize="75622,46985" o:gfxdata="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CToAAAAAUmdodGxvbmcAAAk6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DFhJQ0NfUFJPRklMRQAB&#10;AQAADEhMaW5vAhAAAG1udHJSR0IgWFlaIAfOAAIACQAGADEAAGFjc3BNU0ZUAAAAAElFQyBzUkdC&#10;AAAAAAAAAAAAAAAB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f/9D7+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R+/m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0vv5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f/9P7+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U+/m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1fv5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f/9b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X+/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0Pv5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f/9H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S+/m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0/v5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f/9T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V+/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1vv5&#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f/9f7+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Q+/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0f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f/9L7+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T&#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1P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f/9X7+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W+/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1/v5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f&#10;/9D7+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R+/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0v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f/9P7+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U+/m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1f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f/9b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X+/m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0P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f/9H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S+/m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0/v5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f/9T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V+/m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1vv5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f/9f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Q+/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0fv5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f/9L7+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T+/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1Pv5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9H7+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S+/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0/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f/9T7+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V&#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1v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f/9f7+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Q+/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0fv5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f&#10;/9L7+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T+/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1P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f/9X7+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W+/m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1/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f/9D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R+/m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0v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f/9P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U+/m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1fv5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f/9b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X+/m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0Pv5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f/9H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S+/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0/v5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f/9T7+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V+/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1vv5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f/9f7&#10;+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Q+/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0fv5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f/9L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T+/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10;1P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f/9X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W+/m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1/v5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f/9D7+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R+/m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0vv5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f/9P7+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U+/m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1fv5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f/9b7+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X+/m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0Pv5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f/9H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S+/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0/v5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f/9T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V+/m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1vv5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f/9f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Q+/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0fv5&#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f/9L7+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T+/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1P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f/9X7+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W&#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1/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f/9D7+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R+/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10;0v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fzs/8A&#10;P75mPmf8v1/0bgNO1Mjh/vTUzRf3n/Fe37r/ACvWxV+Fbdvliq3FXYq7FXYq7FXYq7FXYq7FXYq7&#10;FXYq7FXYq7FXYq7FXun/ADjDdxWP5v8AkG+vJPSt4PNOiyyP4Kl7Ex+8DFX9w48cVb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0/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fz&#10;wf8AP8L6r+nvy9CKBefUdW9Rh1MfqwemPly54q/CNtjv1xVrFXYq7FXYq7FXYq7FXYq7FXYq7FXY&#10;q7FXYq7FXYq7FXrv5BSWcX5leTX1iL17AeYtJ9eKpHKP63HyG3tUfTir+5xBQb4qv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U+/m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PD&#10;/wA/wbq3fX/y9sokpeR2OqySNWvKOSWBY14+xVzX39sVfhI5qdt+1fHFVmKuxV2KuxV2KuxV2Kux&#10;V2KuxV2KuxV2KuxV2KuxV2Kvon/nEZ7eP87vy6fUeP1cea9F5culfrsVPxpir+3FBQb9e/zx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1fv5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fzh/8AP7eTS/8AHPkqO3hI1saLctczEsVa2NyRboFPw1V/XJPX4hXoMVfiC344qtxV2Kux&#10;V2KuxV2KuxV2KuxV2KuxV2KuxV2KuxV2KuxV9G/84iabZax+dX5f6brTxLZS+ZdM9T1n4K3G4Qqv&#10;LsWYBV8WIGKv7a4um9Ca9R/n/mMVVM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f/W+/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Oh/wA/vbbh5u8h3vqg+ppd/H6Q+0vCdG5/Typ/&#10;scVfhmduuKtYq7FXYq7FXYq7FXYq7FXYq7FXYq2K/Rire3brirRr3xVrFXYq7FX0X/ziGyD87/y4&#10;WeNJUfzboqFHFVPO8jUV+VajFX9t6UpUd98V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X+/m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OD/wA/uljHnryS4/vTol0Cf8kXJp+J&#10;OKvxDbruanviq3FXYq7FXYq7FXYq7FXYq7FXYq7FXYq7FXYq7FXYq7FX0r/zht6f/K9fy4+sCq/4&#10;q0ig/wAr60nD/hqYq/tmGKt4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9D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86X/AD+20bU4vNnkjzBPJH+iLjS7y1gj9NBJ9YgnDzNy&#10;+0y8JYhRvhShK/E7Yq/DSUUanX5Yqp4q7FXYq7FXYq7FXYq7FXYq7FXYq7FXYq7FXYq7FXYq+mP+&#10;cNLc3P57flxGpp/ztWkv/wABdI38MVf2xjpire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v8A/9H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88n/AD/D8w2txrf5eeVY2/02zstW&#10;vZF49I7qS3jjPL5277Yq/CB+uKrcVdirsVdirsVdirsVdirsVdirsVdirsVdirsVdirsVfT/APzh&#10;Vz/5Xz+XPoip/wAT6ZUe3rrX8K4q/tbX2x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9L7+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813/AD+z0sxfmZ5R1r95S48uNb7/AGP3&#10;N5K3w/5X734vbjir8VmxVbirsVdirsVdirsVdirsVdirsVdirsVdirsVdirsVdir6k/5wluYrT8+&#10;vy6lufU4HzLp0Y9L7XKSZVSv+TyI5f5NcVf2qR9NvH/P/PxxV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0/v5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fzc/8AP7e89X8wfJmm&#10;1esWgzS8T9n97dMvw/5Xwb+1MVfiW5qST8/vxVbirsVdirsVdirsVdirsVdirsVdirsVdirsVdir&#10;sVdir7d/59z3ml2X/OQ3keXXrdrhDfSRwKOi3EkLpE7eyMQw/wAoDFX9jidN+tcVX4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U+/m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O3&#10;/wA/u/S/xN5Cog9b9G6jVggDFfWjoC3IlgDUheA41J5nlRVX4Vy7mp8B0JP68VU8VdirsVdirsVd&#10;irsVdirsVdirsVdirsVdirsVdirsVfVH/OELXCfn3+XbWMnpy/4jsATx5fAZBzFP8par9OKv7UIx&#10;QU6bn/P6cVVM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f/9X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82v/AD+v0N4/zF8p+YzfQvHP5f8Aqi2HqfvYmhvJpDOU/ZSUSBA3cxMO&#10;2KvxPelfh6YqtxV2KuxV2KuxV2KuxV2KuxV2KuxV2KuxV2KuxV2KuxV9a/8AOCEfq/8AOQP5eJw9&#10;SmvWzU8ONTX/AGNK/Rir+0SMACgp9Httiq/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1v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qm9e1K0/H3xV/L/8A8/mra/8A+V1aVe3cci2B&#10;8s2kNq7/AGGMd1cNIF+RcE/PFX5FOQTt08e5+eKrMVdirsVdirsVdirsVdirsVdirsVdirsVdirs&#10;VdirsVfUP/OFVjNqP58flzb2po6+Z9MlP+pFOsj/APCocVf2tAU69cVb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9f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tJpvir+aH/n9drN&#10;3P8Amr5W0KQ1sbXy0s8S+Es97OJD9KxR/dir8ZW64qtxV2KqojrH6lR1pTviqmcVaxV2KuxV2Kux&#10;V2KuxV2KuxV2KuxV2KuxV9ff84D3rWH/ADkH+X1xGaV1uGI/KVWj/wCN8Vf2ejbbFW8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f/0P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qm9K/&#10;F06ff/mMVfy4/wDP5DTdQt/zwsb+/MZtbry3ZG0EfLl6azXCtz5ftcw3Tbjx71xV+Sx9sVaxV2Ku&#10;xV2KuxV2KuxV2KuxV2KuxV2KuxV2KuxV2KuxV9df84HQxz/n/wDl8k6yso1yBx6I5MGQMy1H8nID&#10;n/kVxV/aCPDFW8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f/R+/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M//wA/rtPmh/NbytqclPqs3lhIo/HnFfXDP+Drir8ZW679emKrcVdi&#10;rsVdirsVdirsVdirsVdirsVdirsVdirsVdirsVfYP/OAsWuXH/OQf5fweT5hDfHWYmlJ6GzRWe8X&#10;/Z2yyr9OKv7OE6f598VX4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wD/0v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qxvl2NcVfzO/8/qrG9g/NjyzfzuX06fy0iwqf2ZI7ycy/g0eK&#10;vxqY1NTviq3FXYq7FXYq7FXYq7FXYq7FXYq7FXYq7FXYq7FXYq7FX2X/AM+/be7uv+cgPIS6Zcx2&#10;s0erLKzuyLziWNvWiUuQCXj5LSvLf92C9FZV/ZZESwq3j/n/AJ7/ADxVV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T+/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rGNDX2J+7FX8yP&#10;/P6XWmu/zi0DREkLQ2flaB+BPwpJNe3XIgeJVU/DFX47ybsSe++/viqzFXYq7FXYq7FXYq7FXYq7&#10;FXYq7FXYq7FXYq7FXYq7FX2h/wA+8eX/AEMV5A4fa/Sb0/6R5K/hXFX9lS9MV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10;1P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qxvDtQ1xV&#10;/Mx/z+os7SL83fLd1ail7N5ZhE4/ZKi9ufTPzJL/AHDFX43N2r1pirWKuxV2KuxV2KuxV2KuxV2K&#10;uxV2KuxV2KuxV2KuxV2KvsX/AJ9/xxTf85C/l8lxG8qDWVYLH1DLE5Rj7IwDN/kg4q/sziFBTbrT&#10;bpttiqp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AP/V+/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rW9utDQ4q/mH/5/R3ksn506FZyoqpH5TtXRh1YPfXg/WuKvx/bfc+GKrcVdirs&#10;VdirsVdirsVdirsVdirsVdirsVdirsVdirsVfYv/AD7+nlt/+chvy+ktTRzrCoduqPE6v/wpOKv7&#10;NVNQCepx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1vv5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fzO/8AP6yezf8ANryvaxRcdRXyvG0s3ZonvrkRL/sGWQ/7LFX40PuQTToO&#10;mKrMVdirsVdirsVdirsVdirsVdirsVdirsVdirsVdirsVfcX/Pt4af8A9DHeRP02vKD67c+mKVrN&#10;9Sn9H7pOB+jFX9jCGox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X+/m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rTX/bxV/Mf/wA/qEkH5x+XpX9L028p2ypx/vNr+8J5f5NTt78s&#10;Vfju/iev9vfFVuKuxV2KuxV2KuxV2KuxV2KuxV2KuxV2KuxV2KuxV2KvsL/nAO5htP8AnIP8v5bk&#10;lVOsJGCByJaSNlQU/wBYjFX9nC9MV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0Pv5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qjIe3em3c+FR8q4q/mD/5/O6P9R/OnR9Ta4kla98r&#10;2rCJ2qIRHd3K0TwVqFqfzFjir8h36/w8MVW4q7FXYq7FXYq7FXYq7FXYq7FXYq7FXYq7FXYq7FXY&#10;q+wP+cBbi8tv+cg/y+fS5RFMdaSNmboYpI3WVfm8ZZR7kYq/s5j+z7dvliq/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9H7&#10;+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8yH/AD+t&#10;lr+cfluGm6+UbZq/O/vB/DFX46N1oe2KrcVdirsVdirsVdirsVdirsVdirsVdirsVdirsVdirsVf&#10;T/8AzhULtvz5/LkaZ/ff4m0zlt/ur119X/knyxV/a2vgMV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9L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80f/AD+weL/lavlVI5K3&#10;C+WEZ0pTghvrgI3L3IYU9vfFX4wtiq3FXYq7FXYq7FXYq7FXYq7FXYq7FXYq7FXYq7FXYq7FX1p/&#10;zgnJcxfn/wDl6+n/AN4detVbb9hmo/8AwpOKv7RU2FPf9e+Kr8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f/T+/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rHNKDr/nXFX8w//P6PUYLv&#10;85tDsIt57XyraCY+Be8umA+44q/IBuu/XFVuKuxV2KuxV2KuxV2KuxV2KuxV2KuxV2KuxV2KuxV2&#10;KvtL/n3n5hm8vf8AOQXkeW3LKLrUhZuVXkwWZGXYe9eJ/wAknFX9k0YoD06np8/86++Kqm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v8A/9T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puaEffv0p3xV/LB/wA/i7q+uPz6hh1Dgbe38t6dFacfteiZZ3PP/K9VpP8AY0xV+U59sVaxV2Ku&#10;xV2KuxV2KuxV2KuxV2KuxV2KuxV2KuxV2KuxV96f8+x1t2/5yW8jLfhDF6upU59PUGmXLR/TzC8f&#10;8qmKv7BIgACFFKGn3f5/diqp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9X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8zH/AD+um5fm75Zt6D4fKkL8v2t767FPltir8azirWKu&#10;xV2KuxV2KuxV2KuxV2KuxV2KuxV2KuxV2KuxV2KvvP8A59lWcF7/AM5J+SEun9PhLqMqHxdNPuGA&#10;/DFX9hC9N8Vb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9b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sbqPH269f8AOuKv5cP+fyzS/wDK89OSV3MX+FbAxA/ZA+tXf2Patfprir8l&#10;iamp64q1irsVdirsVdirsVdirsVdirsVdirsVdirsVdirsVdir7n/wCfbdgNR/5yK8kRC5+qyx3d&#10;xNG/HlzMdtKzR+3NA617Vr2xV/YlH9kHr/n4dsVX4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wD/1/v5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fzK/8AP6x4T+b/AJaiX++XypCz&#10;/wCqb67CfiGxV+N7eHhiq3FXYq7FXYq7FXYq7FXYq7FXYq7FXYq7FXYq7FXYq7FX3X/z7Tt7e4/5&#10;yR8iJey+kgub91Pi6afcMi/7NgF+nFX9iAFBTFW8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f/9D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pSbfF4CvjsOtMVfzN/8/qLnTbj82fLi&#10;WMyyapB5bjjuo1+L00+tztFU9ieTmnhQ98Vfje/Xw2GKrMVdirsVdirsVdirsVdirsVdirsVdirs&#10;VdirsVdirsVfbf8Az7ljmb/nIvyI9shfhfzM9B0Q2sqk/L4sVf2PqKChx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AP/R&#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qb07+9flir&#10;+Yf/AJ/P6Db6f+cmia1bikuoeWrcz71rJDc3CA/8BxxV+QDCnXFWsVdirsVdirsVdirsVdirsVdi&#10;rsVdirsVdirsVdirsVfc3/Ptm2N3/wA5H+RYgvJVu7uRlrSvp2U7A/QQD9GKv7E0XiKDFV+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v/0vv5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q&#10;m4B2PTp864q/lW/5/B6udR/P5rLjxFjoGmwA/wA/Iyzcv+SlPoxV+WJ9sVaxV2KuxV2KuxV2KuxV&#10;2KuxV2KuxV2KuxV2KuxV2KuxV9x/8+3pZov+ci/IzWkgjc3lwGJ7obWXmPpWo+nFX9i6Cgp1x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AP/T+/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qUncUrt08R3xV/Md/z+j0eGy/OPQdWt4wj3nlaD1SBQO8V5dLyPi3EqPkBir8e3FDxPbbF&#10;VuKuxV2KuxV2KuxV2KuxV2KuxV2KuxV2KuxV2KuxV2Kvt7/n3Do8mt/85HeQ7SKb0PTvbm5L+P1a&#10;znn4f7P0+P04q/sdGKt4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9T7+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puaEf7W+Kv5gv8An89PeL+dWi2txcepbf4VtJYIuNPSEl5dow96&#10;lK1/pir8hm3oT1piq3FXYq7FXYq7FXYq7FXYq7FXYq7FXYq7FXYq7FXYq7FX2h/z7zsIdR/5yG8h&#10;xXNwbYJqTSoyipd44XZY/k9OJ9icVf2UpQioxVf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AP/V+/m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rW679NsVfy0f8AP42z1CP89ra8vUK2&#10;svlzTxaN2KCafkP+RnPFX5OnFWsVdirsVdirsVdirsVdirsVdirsVdirsVdirsVdirsVfbv/AD7j&#10;njt/+cjvIUlwOSG+uUHs72U6of8AgiMVf2PDffxxVv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1vv5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q09dsVfzBf8/n5L4/nVo0V5X6kvla&#10;0a2oNqG7ug+/zGKvyEeldumKrcVdirsVdirsVdirsVdirsVdirsVdirsVdirsVdirsVfcn/Pty7+&#10;p/8AOR3kVvqi3nqXd3F6bfs87KdfU/5515/7HFX9iqHbpTFV+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0vv5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f/9P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U+/m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1fv5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f/9b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X+/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0Pv5&#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f/9H7+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S+/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0/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f/9T7+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V&#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1v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f/9f7+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Q+/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0fv5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f&#10;/9L7+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T+/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1P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f/9X7+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W+/m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1/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f/9D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R+/m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0v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f/9P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U+/m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1fv5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f/9b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X+/m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0Pv5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f/9H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S+/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0/v5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f/9T7+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V+/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1vv5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f/9f7&#10;+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Q+/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0fv5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f/9L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T+/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10;1P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f/9X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W+/m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utotech_agil_Pressemitteilung_A4_AbbinderText.png" o:spid="_x0000_s1027" type="#_x0000_t75" alt="Ein Bild, das Schwarz, Dunkelheit enthält.&#10;&#10;Automatisch generierte Beschreibung" style="position:absolute;width:75622;height:36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">
                  <v:imagedata r:id="rId71" r:href="rId72" croptop="33520f" cropbottom="9801f" cropleft="-2079f" cropright="2079f"/>
                </v:shape>
                <v:shape id="Grafik 2" o:spid="_x0000_s1028" type="#_x0000_t75" style="position:absolute;left:7661;top:5807;width:7842;height:5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">
                  <v:imagedata r:id="rId73" r:href="rId74"/>
                </v:shape>
                <v:shape id="Grafik 3" o:spid="_x0000_s1029" type="#_x0000_t75" style="position:absolute;left:17175;top:7166;width:7735;height:2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">
                  <v:imagedata r:id="rId75" o:title=""/>
                </v:shape>
                <v:shape id="tuda_logo_RGB (2).svg" o:spid="_x0000_s1030" type="#_x0000_t75" style="position:absolute;left:26690;top:6919;width:7900;height:3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">
                  <v:imagedata r:id="rId76" r:href="rId77" croptop="30854f" cropbottom="30649f" cropleft="25102f" cropright="26143f"/>
                </v:shape>
                <v:shape id="KITlogo_4c_deutsch.svg" o:spid="_x0000_s1031" type="#_x0000_t75" style="position:absolute;left:36823;top:7043;width:6496;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">
                  <v:imagedata r:id="rId78" r:href="rId79"/>
                </v:shape>
                <v:shape id="TUM_Logo.svg" o:spid="_x0000_s1032" type="#_x0000_t75" style="position:absolute;left:47326;top:7290;width:4743;height: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">
                  <v:imagedata r:id="rId80" r:href="rId81"/>
                </v:shape>
                <v:shape id="Logo_Uni_Stuttgart.png" o:spid="_x0000_s1033" type="#_x0000_t75" alt="Ein Bild, das Schrift, Screenshot, Grafiken, Schwarz enthält.&#10;&#10;Automatisch generierte Beschreibung" style="position:absolute;left:7661;top:12356;width:8128;height:2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">
                  <v:imagedata r:id="rId82" r:href="rId83"/>
                </v:shape>
                <v:shape id="Logo_uulm_Vorlage_100mm_schwarz.svg" o:spid="_x0000_s1034" type="#_x0000_t75" style="position:absolute;left:17175;top:12356;width:7728;height:2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">
                  <v:imagedata r:id="rId84" r:href="rId85"/>
                </v:shape>
                <v:shape id="fim_1200dpi_fb_gross.png" o:spid="_x0000_s1035" type="#_x0000_t75" alt="Ein Bild, das Text, Schrift, Grafiken, Grafikdesign enthält.&#10;&#10;Automatisch generierte Beschreibung" style="position:absolute;left:26814;top:12356;width:7772;height:2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">
                  <v:imagedata r:id="rId86" r:href="rId87" croptop="-2f" cropbottom="11448f"/>
                </v:shape>
                <v:shape id="Zeichenfläche 1@2x.png" o:spid="_x0000_s1036" type="#_x0000_t75" alt="Ein Bild, das Schrift, Grafiken, Screenshot, Logo enthält.&#10;&#10;Automatisch generierte Beschreibung" style="position:absolute;left:36328;top:11862;width:7697;height:3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">
                  <v:imagedata r:id="rId88" r:href="rId89"/>
                </v:shape>
                <v:shape id="iMAR_Logo_RGB.png" o:spid="_x0000_s1037" type="#_x0000_t75" alt="Ein Bild, das Schrift, Text, Grafiken, Grafikdesign enthält.&#10;&#10;Automatisch generierte Beschreibung" style="position:absolute;left:46584;top:11862;width:6198;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">
                  <v:imagedata r:id="rId90" r:href="rId91"/>
                </v:shape>
                <v:shape id="INCYDE_Logo_NEW.svg" o:spid="_x0000_s1038" type="#_x0000_t75" style="position:absolute;left:7784;top:17670;width:7709;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">
                  <v:imagedata r:id="rId92" r:href="rId93"/>
                </v:shape>
                <v:shape id="TC_Logo_A_rgb.svg" o:spid="_x0000_s1039" type="#_x0000_t75" style="position:absolute;left:16805;top:17175;width:8553;height: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">
                  <v:imagedata r:id="rId94" r:href="rId95"/>
                </v:shape>
                <v:shape id="DSA-Logo_004_colour_solo.png" o:spid="_x0000_s1040" type="#_x0000_t75" alt="Ein Bild, das Schrift, Grafiken, Logo, Symbol enthält.&#10;&#10;Automatisch generierte Beschreibung" style="position:absolute;left:27802;top:16805;width:5645;height: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">
                  <v:imagedata r:id="rId96" r:href="rId97"/>
                </v:shape>
                <v:shape id="IPG-Automotive-Logo-RGB.svg" o:spid="_x0000_s1041" type="#_x0000_t75" style="position:absolute;left:36328;top:16928;width:7690;height:2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">
                  <v:imagedata r:id="rId98" r:href="rId99"/>
                </v:shape>
                <v:shape id="MB_wordmark_pos.png" o:spid="_x0000_s1042" type="#_x0000_t75" style="position:absolute;left:45843;top:17917;width:7798;height: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">
                  <v:imagedata r:id="rId100" r:href="rId101"/>
                </v:shape>
                <v:shape id="Bosch_symbol_logo_black_red.svg" o:spid="_x0000_s1043" type="#_x0000_t75" style="position:absolute;left:6796;top:21253;width:9696;height:3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">
                  <v:imagedata r:id="rId102" r:href="rId103"/>
                </v:shape>
                <v:shape id="Logo.png" o:spid="_x0000_s1044" type="#_x0000_t75" alt="Ein Bild, das Grafiken, Schrift, Logo, Text enthält.&#10;&#10;Automatisch generierte Beschreibung" style="position:absolute;left:17175;top:20882;width:7874;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">
                  <v:imagedata r:id="rId104" r:href="rId105"/>
                </v:shape>
                <v:shape id="Vector_Logo_black_red_RGB.svg" o:spid="_x0000_s1045" type="#_x0000_t75" style="position:absolute;left:24960;top:20388;width:11335;height:5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">
                  <v:imagedata r:id="rId106" r:href="rId107"/>
                </v:shape>
                <v:shape id="HEXAGON_STANDARD_RGB_LOGO.png" o:spid="_x0000_s1046" type="#_x0000_t75" style="position:absolute;left:35711;top:21130;width:9010;height:3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">
                  <v:imagedata r:id="rId108" r:href="rId109"/>
                </v:shape>
                <v:shape id="vt_logo_100mm_rgb_black.svg" o:spid="_x0000_s1047" type="#_x0000_t75" style="position:absolute;left:44607;top:20512;width:10192;height:5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">
                  <v:imagedata r:id="rId110" r:href="rId111"/>
                </v:shape>
                <v:shape id="ZF logo STD Blue 3C.svg" o:spid="_x0000_s1048" type="#_x0000_t75" style="position:absolute;left:8649;top:24837;width:5753;height:5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">
                  <v:imagedata r:id="rId112" r:href="rId113"/>
                </v:shape>
                <v:shape id="Porsche_wordmark_black_rgb.svg" o:spid="_x0000_s1049" type="#_x0000_t75" style="position:absolute;left:7784;top:38923;width:7633;height: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">
                  <v:imagedata r:id="rId114" r:href="rId115"/>
                </v:shape>
                <v:shape id="AM_Kooperations_Logo_RGB.svg" o:spid="_x0000_s1050" type="#_x0000_t75" style="position:absolute;left:17299;top:36699;width:7728;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">
                  <v:imagedata r:id="rId116" r:href="rId117"/>
                </v:shape>
                <v:shape id="220615_NMS_logo_auf-wei.svg" o:spid="_x0000_s1051" type="#_x0000_t75" style="position:absolute;left:27432;top:37070;width:5816;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">
                  <v:imagedata r:id="rId118" r:href="rId119"/>
                </v:shape>
                <v:shape id="logo_zusatz_in_kooperation_mit_der_schwarz.png" o:spid="_x0000_s1052" type="#_x0000_t75" style="position:absolute;left:37440;top:37070;width:5315;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">
                  <v:imagedata r:id="rId120" r:href="rId121"/>
                </v:shape>
                <v:shape id="stadt-ulm-logo.jpg" o:spid="_x0000_s1053" type="#_x0000_t75" alt="Ein Bild, das Text, Schrift, Logo, Grafiken enthält.&#10;&#10;Automatisch generierte Beschreibung" style="position:absolute;left:46955;top:36452;width:5410;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">
                  <v:imagedata r:id="rId122" r:href="rId123"/>
                </v:shape>
                <v:shape id="Maxion Wheels without Tagline_Color.png" o:spid="_x0000_s1054" type="#_x0000_t75" alt="Ein Bild, das Screenshot, Grafiken, Grafikdesign, Symbol enthält.&#10;&#10;Automatisch generierte Beschreibung" style="position:absolute;left:8155;top:43372;width:6883;height:3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">
                  <v:imagedata r:id="rId124" r:href="rId125"/>
                </v:shape>
                <w10:wrap anchory="page"/>
              </v:group>
            </w:pict>
          </mc:Fallback>
        </mc:AlternateContent>
      </w:r>
    </w:p>
    <w:sectPr w:rsidR="009A1590" w:rsidRPr="00A36BBF" w:rsidSect="00BA37A6">
      <w:headerReference w:type="default" r:id="rId126"/>
      <w:footerReference w:type="even" r:id="rId127"/>
      <w:footerReference w:type="default" r:id="rId128"/>
      <w:pgSz w:w="11900" w:h="16840"/>
      <w:pgMar w:top="851" w:right="851" w:bottom="851" w:left="851" w:header="1412"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B765EE" w14:textId="77777777" w:rsidR="00BB1D1D" w:rsidRDefault="00BB1D1D" w:rsidP="00D94295">
      <w:pPr>
        <w:spacing w:after="0" w:line="240" w:lineRule="auto"/>
      </w:pPr>
      <w:r>
        <w:separator/>
      </w:r>
    </w:p>
    <w:p w14:paraId="45CE645B" w14:textId="77777777" w:rsidR="00BB1D1D" w:rsidRDefault="00BB1D1D"/>
  </w:endnote>
  <w:endnote w:type="continuationSeparator" w:id="0">
    <w:p w14:paraId="2C47E28A" w14:textId="77777777" w:rsidR="00BB1D1D" w:rsidRDefault="00BB1D1D" w:rsidP="00D94295">
      <w:pPr>
        <w:spacing w:after="0" w:line="240" w:lineRule="auto"/>
      </w:pPr>
      <w:r>
        <w:continuationSeparator/>
      </w:r>
    </w:p>
    <w:p w14:paraId="5CCA9755" w14:textId="77777777" w:rsidR="00BB1D1D" w:rsidRDefault="00BB1D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1" w:fontKey="{84878B53-D669-4821-9CCE-A9109996305A}"/>
    <w:embedBold r:id="rId2" w:fontKey="{A4803399-A2DC-40CF-9C9A-426F1710B74C}"/>
    <w:embedItalic r:id="rId3" w:fontKey="{167A1810-86C2-4763-8A90-0F118066CA7E}"/>
    <w:embedBoldItalic r:id="rId4" w:fontKey="{FA24C8F3-8087-4817-A0FB-00D087E0E365}"/>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mfortaa">
    <w:panose1 w:val="00000000000000000000"/>
    <w:charset w:val="00"/>
    <w:family w:val="auto"/>
    <w:pitch w:val="variable"/>
    <w:sig w:usb0="A00002FF" w:usb1="4000007B" w:usb2="00000000" w:usb3="00000000" w:csb0="0000019F" w:csb1="00000000"/>
    <w:embedRegular r:id="rId5" w:fontKey="{1B796DA1-7EC4-4D84-BBA0-F0E90D1DC8FD}"/>
    <w:embedBold r:id="rId6" w:fontKey="{65AF6F40-2271-4250-89D3-7431981A6FC9}"/>
  </w:font>
  <w:font w:name="Montserrat">
    <w:panose1 w:val="00000000000000000000"/>
    <w:charset w:val="00"/>
    <w:family w:val="auto"/>
    <w:pitch w:val="variable"/>
    <w:sig w:usb0="A00002FF" w:usb1="4000207B" w:usb2="00000000" w:usb3="00000000" w:csb0="00000197" w:csb1="00000000"/>
    <w:embedRegular r:id="rId7" w:fontKey="{BCE3EB07-AB62-40D9-B05B-9F0878FC5ADA}"/>
    <w:embedBold r:id="rId8" w:fontKey="{FE686D30-A085-44B8-B445-EAA3720E392C}"/>
    <w:embedItalic r:id="rId9" w:fontKey="{1B2DC094-BA26-4464-A48A-E3D054E45866}"/>
  </w:font>
  <w:font w:name="Calibri">
    <w:panose1 w:val="020F0502020204030204"/>
    <w:charset w:val="00"/>
    <w:family w:val="swiss"/>
    <w:pitch w:val="variable"/>
    <w:sig w:usb0="E4002EFF" w:usb1="C000247B" w:usb2="00000009" w:usb3="00000000" w:csb0="000001FF" w:csb1="00000000"/>
    <w:embedRegular r:id="rId10" w:fontKey="{B0EBFBEB-25E5-4488-8846-90A714AF4101}"/>
    <w:embedBold r:id="rId11" w:fontKey="{4354A7A1-7DCD-4A06-B9A2-C75194886699}"/>
    <w:embedItalic r:id="rId12" w:fontKey="{92949DCD-71EB-4430-9268-18D1162B502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E0002AFF" w:usb1="C0007843" w:usb2="00000009" w:usb3="00000000" w:csb0="000001FF" w:csb1="00000000"/>
  </w:font>
  <w:font w:name="Arial-BoldMT">
    <w:altName w:val="Arial"/>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embedBold r:id="rId13" w:fontKey="{49E5642A-0BB6-42BE-9D63-A074899F6D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764894"/>
      <w:docPartObj>
        <w:docPartGallery w:val="Page Numbers (Bottom of Page)"/>
        <w:docPartUnique/>
      </w:docPartObj>
    </w:sdtPr>
    <w:sdtEndPr>
      <w:rPr>
        <w:rStyle w:val="PageNumber"/>
      </w:rPr>
    </w:sdtEndPr>
    <w:sdtContent>
      <w:p w14:paraId="3B6BA7CF" w14:textId="77777777" w:rsidR="00FF26A9" w:rsidRDefault="00FF26A9" w:rsidP="003E778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C1193A1" w14:textId="77777777" w:rsidR="00FF26A9" w:rsidRDefault="00FF26A9" w:rsidP="00FF26A9">
    <w:pPr>
      <w:pStyle w:val="Footer"/>
      <w:ind w:right="360"/>
    </w:pPr>
  </w:p>
  <w:p w14:paraId="395962C0" w14:textId="77777777" w:rsidR="009A2A03" w:rsidRDefault="009A2A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764106282"/>
      <w:docPartObj>
        <w:docPartGallery w:val="Page Numbers (Bottom of Page)"/>
        <w:docPartUnique/>
      </w:docPartObj>
    </w:sdtPr>
    <w:sdtEndPr>
      <w:rPr>
        <w:rStyle w:val="PageNumber"/>
      </w:rPr>
    </w:sdtEndPr>
    <w:sdtContent>
      <w:p w14:paraId="4AC2D7C0" w14:textId="77777777" w:rsidR="00FF26A9" w:rsidRDefault="00FF26A9" w:rsidP="003E7787">
        <w:pPr>
          <w:pStyle w:val="Footer"/>
          <w:framePr w:wrap="none" w:vAnchor="text" w:hAnchor="margin" w:xAlign="right" w:y="1"/>
          <w:rPr>
            <w:rStyle w:val="PageNumber"/>
          </w:rPr>
        </w:pPr>
        <w:r w:rsidRPr="00FF26A9">
          <w:rPr>
            <w:rStyle w:val="PageNumber"/>
            <w:rFonts w:ascii="Montserrat SemiBold" w:hAnsi="Montserrat SemiBold"/>
            <w:b/>
            <w:bCs/>
          </w:rPr>
          <w:fldChar w:fldCharType="begin"/>
        </w:r>
        <w:r w:rsidRPr="00FF26A9">
          <w:rPr>
            <w:rStyle w:val="PageNumber"/>
            <w:rFonts w:ascii="Montserrat SemiBold" w:hAnsi="Montserrat SemiBold"/>
            <w:b/>
            <w:bCs/>
          </w:rPr>
          <w:instrText xml:space="preserve"> PAGE </w:instrText>
        </w:r>
        <w:r w:rsidRPr="00FF26A9">
          <w:rPr>
            <w:rStyle w:val="PageNumber"/>
            <w:rFonts w:ascii="Montserrat SemiBold" w:hAnsi="Montserrat SemiBold"/>
            <w:b/>
            <w:bCs/>
          </w:rPr>
          <w:fldChar w:fldCharType="separate"/>
        </w:r>
        <w:r w:rsidRPr="00FF26A9">
          <w:rPr>
            <w:rStyle w:val="PageNumber"/>
            <w:rFonts w:ascii="Montserrat SemiBold" w:hAnsi="Montserrat SemiBold"/>
            <w:b/>
            <w:bCs/>
            <w:noProof/>
          </w:rPr>
          <w:t>1</w:t>
        </w:r>
        <w:r w:rsidRPr="00FF26A9">
          <w:rPr>
            <w:rStyle w:val="PageNumber"/>
            <w:rFonts w:ascii="Montserrat SemiBold" w:hAnsi="Montserrat SemiBold"/>
            <w:b/>
            <w:bCs/>
          </w:rPr>
          <w:fldChar w:fldCharType="end"/>
        </w:r>
      </w:p>
    </w:sdtContent>
  </w:sdt>
  <w:p w14:paraId="2FDBB618" w14:textId="77777777" w:rsidR="00FF26A9" w:rsidRPr="00FF26A9" w:rsidRDefault="00FF26A9" w:rsidP="00FF26A9">
    <w:pPr>
      <w:pStyle w:val="Footer"/>
      <w:ind w:right="360"/>
      <w:rPr>
        <w:lang w:val="de-DE"/>
      </w:rPr>
    </w:pPr>
  </w:p>
  <w:p w14:paraId="1AE58C4A" w14:textId="77777777" w:rsidR="009A2A03" w:rsidRDefault="009A2A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25589A" w14:textId="77777777" w:rsidR="00BB1D1D" w:rsidRDefault="00BB1D1D" w:rsidP="00D94295">
      <w:pPr>
        <w:spacing w:after="0" w:line="240" w:lineRule="auto"/>
      </w:pPr>
      <w:r>
        <w:separator/>
      </w:r>
    </w:p>
    <w:p w14:paraId="02C4DCA6" w14:textId="77777777" w:rsidR="00BB1D1D" w:rsidRDefault="00BB1D1D"/>
  </w:footnote>
  <w:footnote w:type="continuationSeparator" w:id="0">
    <w:p w14:paraId="307AE608" w14:textId="77777777" w:rsidR="00BB1D1D" w:rsidRDefault="00BB1D1D" w:rsidP="00D94295">
      <w:pPr>
        <w:spacing w:after="0" w:line="240" w:lineRule="auto"/>
      </w:pPr>
      <w:r>
        <w:continuationSeparator/>
      </w:r>
    </w:p>
    <w:p w14:paraId="75D79ECA" w14:textId="77777777" w:rsidR="00BB1D1D" w:rsidRDefault="00BB1D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3AD1E7" w14:textId="77777777" w:rsidR="00BD7D7E" w:rsidRDefault="00BD7D7E">
    <w:pPr>
      <w:pStyle w:val="Header"/>
    </w:pPr>
    <w:r>
      <w:rPr>
        <w:noProof/>
        <w:color w:val="082624"/>
        <w:lang w:val="de-DE"/>
      </w:rPr>
      <mc:AlternateContent>
        <mc:Choice Requires="wps">
          <w:drawing>
            <wp:anchor distT="0" distB="0" distL="114300" distR="114300" simplePos="0" relativeHeight="251659264" behindDoc="1" locked="0" layoutInCell="1" allowOverlap="1" wp14:anchorId="5377EAD6" wp14:editId="3A78E869">
              <wp:simplePos x="0" y="0"/>
              <wp:positionH relativeFrom="margin">
                <wp:posOffset>-548640</wp:posOffset>
              </wp:positionH>
              <wp:positionV relativeFrom="page">
                <wp:posOffset>7620</wp:posOffset>
              </wp:positionV>
              <wp:extent cx="7560000" cy="10692000"/>
              <wp:effectExtent l="50800" t="25400" r="47625" b="65405"/>
              <wp:wrapNone/>
              <wp:docPr id="550259697" name="Rechteck 1"/>
              <wp:cNvGraphicFramePr/>
              <a:graphic xmlns:a="http://schemas.openxmlformats.org/drawingml/2006/main">
                <a:graphicData uri="http://schemas.microsoft.com/office/word/2010/wordprocessingShape">
                  <wps:wsp>
                    <wps:cNvSpPr/>
                    <wps:spPr>
                      <a:xfrm>
                        <a:off x="0" y="0"/>
                        <a:ext cx="7560000" cy="10692000"/>
                      </a:xfrm>
                      <a:prstGeom prst="rect">
                        <a:avLst/>
                      </a:prstGeom>
                      <a:blipFill>
                        <a:blip r:embed="rId1"/>
                        <a:stretch>
                          <a:fillRect/>
                        </a:stretch>
                      </a:bli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88F558" id="Rechteck 1" o:spid="_x0000_s1026" style="position:absolute;margin-left:-43.2pt;margin-top:.6pt;width:595.3pt;height:841.9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&#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AkKCwwNDg8QERIT&#10;FBUWFxgZGhobHB0eHyAhIiMkJSYnKCkqKywtLi8wMTEyMzQ1Njc4OTo7PD0+P0BBQkNERUZHSElK&#10;S0xNTk9QUVJTVFVWV1hZWltcXV5fYGFiY2RlZmdoaWprbG1ub3BxcnN0dXZ3eHl6e3x9fn+AgYKD&#10;hIWGh4iJiouMjY6PkJGSk5SVlpeYmZqbnJ2en6ChoqOkpaanqKmqq6ytrrCxsrO0tba3uLm6u7y9&#10;vr/AwcLDxMXGx8jJysvMzc7P0NHT1NXW19jZ2tvc3d7f4OHi4+Tl5ufo6err7O3u7/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2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&#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B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10;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7sf5fvwtOLTDd99sYphlJFiyP&#10;Wu06+F4mpVJJjzFbE4W9RItmo4yCI0IqSDK0PhTyyeQ/Prpv90b7tH0Ih5s5gi/VNJNttZAQYhml&#10;zKpA7zgwKcKKSnuKaI8sl/Sp/wCDH/iPdw/tP10Z6j+/e/de69797917r3v3v3Xuve/e/de69797&#10;917r3um3+YD81BTJmOhOpMvepcTY7srd2MqVYIjh458HSSLf9xr2rZUcaBelBLGcIoij8z1ze+9x&#10;95jwRNyny9N3Gse5XcTCiggq1rGw8zwncHt/sgamQLIij/tMP9Yf8T7pZ9qOuaHU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ssfyP+VnWvxuwRn3FVfxveVd&#10;TNLt7YeKqFFZUk3VZahiGWhogw9U8ikkBhDHNIvj93SMv1B3vP7+bJ7L2uq8bx7x1rb2MTDxpPIM&#10;5yIoq8ZGGaEIrsNPXNELnjgfk+9cfu/vbsL5Abxm3hv/ACazyRrLT4TB0QaCgxtNI2r7eigLOVUk&#10;LrkdmllIBldiFsrVQvDrjR7oe6u8e7m5Hcd3l1EVWGBKrBbRk10RqSaDhqYku5ALMaCktVCiw9g3&#10;7t1G/XL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ZH++/nx0l0qKvD4zIL2XviAyRf3a2lWxy09PInGnIZ&#10;MCSmprMCrRxioqEYWeBRz7cWIt8usXvdj72XLHtnrt4JBuV6tR9NaOpjjYeU09GRKHBVfEkU4aMc&#10;esqxM3+0j+p90gd9/LTuP5C1ckO7s7/CtppMstDsTbhkx+Mj8f6HnQu8tdOv18lRJJpYt4ViQ6Ap&#10;VAnDrl97sfeB5k935Cu4T+FaBqpY2+qO2WnAsNRaVx/FIWoSdAQHT1IRFT6cn+p9lm936hHrn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9jz+X/APG0dKdX&#10;Ju/ctAYOx+yqakyeVjqYSkuPxovJQY2zAPHIyt56lbKfK6xOD9sje0kr6jT067N/dH9lv9bLYhuN&#10;9Hp3HclSWUMKPb23xRQ5yrEHxJRg6yEYHwgeokr6msPoPp7P57a6y16xe/e/de69797917r3v3v3&#10;Xuve/e/de697o/8A5m/yR/jWXpvj1tKvJxWBnpcv2PU00vpnrwBJRYwkABo6FSs8w1MpneFSFkpj&#10;7UwpTPXL377/AL0fvO4Xk/b5P0oGWbcWU4efDRwGnERAiRxUgyFBhoj1JhT+2fz+n3UP7f6549Z/&#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2&#10;FP5c3xu/0WddN2pumgEW++zaCmnoI6iILLj8FIVmpYPyUkyDCOpmHB0CmRlV4nullfUaddfvua+y&#10;/wDUPZjv1/HS+3KNWjDDugsTR0X5NMQJXHp4SkBlbqLK+o6R9B/vfuyT2z1ml1h9+9+69173737r&#10;3Xvfvfuvde9+9+69173TR/M6+SJjWl+Ou0chZ5Fos32dU0spBCsFnx+IYg/2wY6udSv0+0AaxlT2&#10;ohTz65t/fh96dAXk7bpMnRNubKeAw8NuaHzxNIKcPBAOXHUiFP7Z/wBZf+K+6Xvajrmn1I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0x/Zh181/Th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0x/Zh181/Th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M/8c/id2h8j8sBtyiOC2XR1Pgzm/svE/wBlARYvDTLdGr61VIPgiYBbqZpIVdWN&#10;HcJ1OXs193/ffee4/wASTwLNG0zX8yt4KEUqqDBllANdCnFRrZAQeuDuqfXk/wBB72EOgfjB1X8d&#10;cKtHsvELV7jqqVYM7vbLhZMlWngsvktppaUuAVp4QkfCl/JIDIUjOX49dfPaT2N2H2ctvD2yHXcM&#10;oWe9lAa5mPEjVT9NK8I0ouAW1MNRis7Oefp+B7MT7r1MXXD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pj+zDr5r+n&#10;D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2rfEr+XZl99jHdg970mR25s1ylXiNiEyU2&#10;SyicMslcw0TY6hcWsg01UyklTTrokkYklpgdZ7fd8+51cc1eHvHNaSW9maPDY90dxdLxBlOGhiPo&#10;KSuKkGMaWbBJLbheT+T7vLwOAwm18NjtvbbxOPwWCxFKtFi8Riokgp4Il/SkUUYVEX88Dkkk3JJ9&#10;pia9dStq2m12K2js7KKOCCJQkUUSKkcajgFVQAB/lzx6jXvyeT7d/fujD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9Mf2YdfNf04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3DE4nKZ7J0GFwmOrcvmMrVx0GMxeNi&#10;eaoqJ5WCRxQxRhnkkdiAqqCSfp790s2/b592njtrWN5ZpXWOKKNS8kjsaKqqoJJJNAAKnr3u+T4d&#10;fy/8T1omL7K7noqHPdhgJX4Takuiehwj/qSSb9UVblI+CGF4aZwTF5JFSdUsktcDrq393L7pFvyS&#10;It75lRJ9w7ZILU0eCyPEM3FZJxjOUib4NTBZBFkl1cLwPyf6+7RPbPWdPWH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pj+zDr5r+nD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vu2Nsbg3nuDE7V2ria3O7h&#10;ztamPxOJx6a5ZpX+iqOAqqAWd2IREDO7KikjRNOjXY9ju+ZbuKwsInnuJ3EcUUYq7ufIegHEk0Cg&#10;FmIAJ68SALngD3sYfD/4W7Z+PGKp91bmSi3J27k6ILX5gqslPiVkU+SjxWpdQJVtE1SbSTAFUEcT&#10;MjJZJNePLrsl93X7tFj7PW6398Eud2lT9SagaO0DDMdvUVBodLy/E+QNKEqYkkhc2HCj2ev211lT&#10;1i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pj+zDr5r+nD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" stroked="f">
              <v:fill r:id="rId2" o:title="" recolor="t" rotate="t" type="frame"/>
              <v:shadow on="t" color="black" opacity="22937f" origin=",.5" offset="0,.63889mm"/>
              <w10:wrap anchorx="margin" anchory="page"/>
            </v:rect>
          </w:pict>
        </mc:Fallback>
      </mc:AlternateContent>
    </w:r>
  </w:p>
  <w:p w14:paraId="4C9370AC" w14:textId="77777777" w:rsidR="009A2A03" w:rsidRDefault="009A2A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27C60924"/>
    <w:multiLevelType w:val="hybridMultilevel"/>
    <w:tmpl w:val="0B343C4E"/>
    <w:lvl w:ilvl="0" w:tplc="0407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32ED6F4B"/>
    <w:multiLevelType w:val="multilevel"/>
    <w:tmpl w:val="120E02D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15:restartNumberingAfterBreak="0">
    <w:nsid w:val="4BBE00C6"/>
    <w:multiLevelType w:val="multilevel"/>
    <w:tmpl w:val="B1E8C4C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52FA0194"/>
    <w:multiLevelType w:val="hybridMultilevel"/>
    <w:tmpl w:val="FBB88A14"/>
    <w:lvl w:ilvl="0" w:tplc="ACB8B43A">
      <w:start w:val="1"/>
      <w:numFmt w:val="bullet"/>
      <w:pStyle w:val="ListParagraph"/>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EED7C92"/>
    <w:multiLevelType w:val="hybridMultilevel"/>
    <w:tmpl w:val="A0241774"/>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1883134239">
    <w:abstractNumId w:val="8"/>
  </w:num>
  <w:num w:numId="2" w16cid:durableId="42950613">
    <w:abstractNumId w:val="6"/>
  </w:num>
  <w:num w:numId="3" w16cid:durableId="933826800">
    <w:abstractNumId w:val="5"/>
  </w:num>
  <w:num w:numId="4" w16cid:durableId="1886214745">
    <w:abstractNumId w:val="4"/>
  </w:num>
  <w:num w:numId="5" w16cid:durableId="565333843">
    <w:abstractNumId w:val="7"/>
  </w:num>
  <w:num w:numId="6" w16cid:durableId="580717942">
    <w:abstractNumId w:val="3"/>
  </w:num>
  <w:num w:numId="7" w16cid:durableId="456072002">
    <w:abstractNumId w:val="2"/>
  </w:num>
  <w:num w:numId="8" w16cid:durableId="812258649">
    <w:abstractNumId w:val="1"/>
  </w:num>
  <w:num w:numId="9" w16cid:durableId="2007049256">
    <w:abstractNumId w:val="0"/>
  </w:num>
  <w:num w:numId="10" w16cid:durableId="1577547979">
    <w:abstractNumId w:val="12"/>
  </w:num>
  <w:num w:numId="11" w16cid:durableId="655302558">
    <w:abstractNumId w:val="13"/>
  </w:num>
  <w:num w:numId="12" w16cid:durableId="1584341901">
    <w:abstractNumId w:val="9"/>
  </w:num>
  <w:num w:numId="13" w16cid:durableId="614676198">
    <w:abstractNumId w:val="11"/>
  </w:num>
  <w:num w:numId="14" w16cid:durableId="153847370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TrueTypeFonts/>
  <w:activeWritingStyle w:appName="MSWord" w:lang="de-DE" w:vendorID="64" w:dllVersion="0" w:nlCheck="1" w:checkStyle="0"/>
  <w:activeWritingStyle w:appName="MSWord" w:lang="fr-FR" w:vendorID="64" w:dllVersion="0" w:nlCheck="1" w:checkStyle="0"/>
  <w:activeWritingStyle w:appName="MSWord" w:lang="pt-BR" w:vendorID="64" w:dllVersion="0" w:nlCheck="1" w:checkStyle="0"/>
  <w:activeWritingStyle w:appName="MSWord" w:lang="en-US" w:vendorID="64" w:dllVersion="0"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1D1D"/>
    <w:rsid w:val="00011C96"/>
    <w:rsid w:val="00034616"/>
    <w:rsid w:val="000348DC"/>
    <w:rsid w:val="00036B4D"/>
    <w:rsid w:val="0006063C"/>
    <w:rsid w:val="00072B69"/>
    <w:rsid w:val="00074A13"/>
    <w:rsid w:val="000823E5"/>
    <w:rsid w:val="0008313B"/>
    <w:rsid w:val="000D67F5"/>
    <w:rsid w:val="000F2283"/>
    <w:rsid w:val="000F2E19"/>
    <w:rsid w:val="00101718"/>
    <w:rsid w:val="0013413F"/>
    <w:rsid w:val="0015074B"/>
    <w:rsid w:val="0015583A"/>
    <w:rsid w:val="001C6374"/>
    <w:rsid w:val="001F45E2"/>
    <w:rsid w:val="0021604A"/>
    <w:rsid w:val="00256A1E"/>
    <w:rsid w:val="00260A63"/>
    <w:rsid w:val="0029639D"/>
    <w:rsid w:val="002B46F6"/>
    <w:rsid w:val="002F2767"/>
    <w:rsid w:val="00307209"/>
    <w:rsid w:val="0031323E"/>
    <w:rsid w:val="00326F90"/>
    <w:rsid w:val="0034502A"/>
    <w:rsid w:val="003873DA"/>
    <w:rsid w:val="003B5A05"/>
    <w:rsid w:val="00436890"/>
    <w:rsid w:val="00436923"/>
    <w:rsid w:val="0046796B"/>
    <w:rsid w:val="004739C7"/>
    <w:rsid w:val="004954E6"/>
    <w:rsid w:val="004A0149"/>
    <w:rsid w:val="004E30A7"/>
    <w:rsid w:val="00534661"/>
    <w:rsid w:val="005E3746"/>
    <w:rsid w:val="00610075"/>
    <w:rsid w:val="00611325"/>
    <w:rsid w:val="00637417"/>
    <w:rsid w:val="006518B0"/>
    <w:rsid w:val="0067536B"/>
    <w:rsid w:val="00685D26"/>
    <w:rsid w:val="006C2B2F"/>
    <w:rsid w:val="00704FA9"/>
    <w:rsid w:val="007355B0"/>
    <w:rsid w:val="00740972"/>
    <w:rsid w:val="00780FAA"/>
    <w:rsid w:val="007A28AE"/>
    <w:rsid w:val="007C374B"/>
    <w:rsid w:val="007D1BB5"/>
    <w:rsid w:val="007F1324"/>
    <w:rsid w:val="008047C8"/>
    <w:rsid w:val="00817B91"/>
    <w:rsid w:val="00826A1F"/>
    <w:rsid w:val="0083707C"/>
    <w:rsid w:val="00850B7A"/>
    <w:rsid w:val="00891094"/>
    <w:rsid w:val="00892FF8"/>
    <w:rsid w:val="008C37FC"/>
    <w:rsid w:val="008F41B7"/>
    <w:rsid w:val="0098061D"/>
    <w:rsid w:val="00982CD9"/>
    <w:rsid w:val="0099572D"/>
    <w:rsid w:val="009A1590"/>
    <w:rsid w:val="009A2A03"/>
    <w:rsid w:val="009A67C8"/>
    <w:rsid w:val="00A27141"/>
    <w:rsid w:val="00A36BBF"/>
    <w:rsid w:val="00A54D3D"/>
    <w:rsid w:val="00AA1D8D"/>
    <w:rsid w:val="00B47730"/>
    <w:rsid w:val="00B47E2A"/>
    <w:rsid w:val="00B90538"/>
    <w:rsid w:val="00B93D24"/>
    <w:rsid w:val="00BA37A6"/>
    <w:rsid w:val="00BB1D1D"/>
    <w:rsid w:val="00BD7D7E"/>
    <w:rsid w:val="00C52CF7"/>
    <w:rsid w:val="00C779E6"/>
    <w:rsid w:val="00CB0664"/>
    <w:rsid w:val="00CC4D26"/>
    <w:rsid w:val="00CD13C1"/>
    <w:rsid w:val="00CD14EF"/>
    <w:rsid w:val="00D40EE7"/>
    <w:rsid w:val="00D5079F"/>
    <w:rsid w:val="00D8224A"/>
    <w:rsid w:val="00D94295"/>
    <w:rsid w:val="00DE247B"/>
    <w:rsid w:val="00DE3E57"/>
    <w:rsid w:val="00DE53FE"/>
    <w:rsid w:val="00E14DFF"/>
    <w:rsid w:val="00E24CE8"/>
    <w:rsid w:val="00E30CA8"/>
    <w:rsid w:val="00E34AA0"/>
    <w:rsid w:val="00E4333F"/>
    <w:rsid w:val="00E445E6"/>
    <w:rsid w:val="00EB124A"/>
    <w:rsid w:val="00EC28FF"/>
    <w:rsid w:val="00F21692"/>
    <w:rsid w:val="00F2504F"/>
    <w:rsid w:val="00F653EF"/>
    <w:rsid w:val="00FC693F"/>
    <w:rsid w:val="00FE3930"/>
    <w:rsid w:val="00FF26A9"/>
    <w:rsid w:val="00FF56B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85E8D67"/>
  <w14:defaultImageDpi w14:val="330"/>
  <w15:docId w15:val="{06B71675-ED48-4B10-81FC-134C5BAE4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C693F"/>
  </w:style>
  <w:style w:type="paragraph" w:styleId="Heading1">
    <w:name w:val="heading 1"/>
    <w:basedOn w:val="Normal"/>
    <w:next w:val="Normal"/>
    <w:link w:val="Heading1Char"/>
    <w:uiPriority w:val="9"/>
    <w:qFormat/>
    <w:rsid w:val="00A36BBF"/>
    <w:pPr>
      <w:outlineLvl w:val="0"/>
    </w:pPr>
    <w:rPr>
      <w:rFonts w:ascii="Comfortaa" w:hAnsi="Comfortaa"/>
      <w:color w:val="082624"/>
      <w:sz w:val="46"/>
      <w:szCs w:val="46"/>
      <w:lang w:val="de-DE"/>
    </w:rPr>
  </w:style>
  <w:style w:type="paragraph" w:styleId="Heading2">
    <w:name w:val="heading 2"/>
    <w:basedOn w:val="Normal"/>
    <w:next w:val="Normal"/>
    <w:link w:val="Heading2Char"/>
    <w:uiPriority w:val="9"/>
    <w:unhideWhenUsed/>
    <w:qFormat/>
    <w:rsid w:val="00A36BBF"/>
    <w:pPr>
      <w:outlineLvl w:val="1"/>
    </w:pPr>
    <w:rPr>
      <w:rFonts w:ascii="Comfortaa" w:hAnsi="Comfortaa"/>
      <w:color w:val="082624"/>
      <w:sz w:val="28"/>
      <w:szCs w:val="28"/>
      <w:lang w:val="pt-BR"/>
    </w:rPr>
  </w:style>
  <w:style w:type="paragraph" w:styleId="Heading3">
    <w:name w:val="heading 3"/>
    <w:basedOn w:val="Normal"/>
    <w:next w:val="Normal"/>
    <w:link w:val="Heading3Char"/>
    <w:uiPriority w:val="9"/>
    <w:unhideWhenUsed/>
    <w:qFormat/>
    <w:rsid w:val="00A36BBF"/>
    <w:pPr>
      <w:spacing w:line="240" w:lineRule="auto"/>
      <w:outlineLvl w:val="2"/>
    </w:pPr>
    <w:rPr>
      <w:rFonts w:ascii="Montserrat" w:hAnsi="Montserrat"/>
      <w:b/>
      <w:color w:val="082624"/>
      <w:lang w:val="pt-BR"/>
    </w:rPr>
  </w:style>
  <w:style w:type="paragraph" w:styleId="Heading4">
    <w:name w:val="heading 4"/>
    <w:basedOn w:val="Normal"/>
    <w:next w:val="Normal"/>
    <w:link w:val="Heading4Char"/>
    <w:uiPriority w:val="9"/>
    <w:unhideWhenUsed/>
    <w:qFormat/>
    <w:rsid w:val="00A36BBF"/>
    <w:pPr>
      <w:outlineLvl w:val="3"/>
    </w:pPr>
    <w:rPr>
      <w:rFonts w:ascii="Comfortaa" w:hAnsi="Comfortaa"/>
      <w:b/>
      <w:color w:val="00999E"/>
      <w:sz w:val="28"/>
      <w:szCs w:val="28"/>
      <w:lang w:val="de-DE"/>
    </w:rPr>
  </w:style>
  <w:style w:type="paragraph" w:styleId="Heading5">
    <w:name w:val="heading 5"/>
    <w:basedOn w:val="Normal"/>
    <w:next w:val="Normal"/>
    <w:link w:val="Heading5Char"/>
    <w:uiPriority w:val="9"/>
    <w:semiHidden/>
    <w:unhideWhenUsed/>
    <w:rsid w:val="00FC693F"/>
    <w:pPr>
      <w:keepNext/>
      <w:keepLines/>
      <w:spacing w:before="200" w:after="0"/>
      <w:outlineLvl w:val="4"/>
    </w:pPr>
    <w:rPr>
      <w:rFonts w:asciiTheme="majorHAnsi" w:eastAsiaTheme="majorEastAsia" w:hAnsiTheme="majorHAnsi" w:cstheme="majorBidi"/>
      <w:color w:val="004B4E"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004B4E"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1C867E"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00999E"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1C867E"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rsid w:val="00FC693F"/>
    <w:pPr>
      <w:spacing w:after="0" w:line="240" w:lineRule="auto"/>
    </w:pPr>
  </w:style>
  <w:style w:type="character" w:customStyle="1" w:styleId="Heading1Char">
    <w:name w:val="Heading 1 Char"/>
    <w:basedOn w:val="DefaultParagraphFont"/>
    <w:link w:val="Heading1"/>
    <w:uiPriority w:val="9"/>
    <w:rsid w:val="00A36BBF"/>
    <w:rPr>
      <w:rFonts w:ascii="Comfortaa" w:hAnsi="Comfortaa"/>
      <w:color w:val="082624"/>
      <w:sz w:val="46"/>
      <w:szCs w:val="46"/>
      <w:lang w:val="de-DE"/>
    </w:rPr>
  </w:style>
  <w:style w:type="character" w:customStyle="1" w:styleId="Heading2Char">
    <w:name w:val="Heading 2 Char"/>
    <w:basedOn w:val="DefaultParagraphFont"/>
    <w:link w:val="Heading2"/>
    <w:uiPriority w:val="9"/>
    <w:rsid w:val="00A36BBF"/>
    <w:rPr>
      <w:rFonts w:ascii="Comfortaa" w:hAnsi="Comfortaa"/>
      <w:color w:val="082624"/>
      <w:sz w:val="28"/>
      <w:szCs w:val="28"/>
      <w:lang w:val="pt-BR"/>
    </w:rPr>
  </w:style>
  <w:style w:type="character" w:customStyle="1" w:styleId="Heading3Char">
    <w:name w:val="Heading 3 Char"/>
    <w:basedOn w:val="DefaultParagraphFont"/>
    <w:link w:val="Heading3"/>
    <w:uiPriority w:val="9"/>
    <w:rsid w:val="00A36BBF"/>
    <w:rPr>
      <w:rFonts w:ascii="Montserrat" w:hAnsi="Montserrat"/>
      <w:b/>
      <w:color w:val="082624"/>
      <w:lang w:val="pt-BR"/>
    </w:rPr>
  </w:style>
  <w:style w:type="paragraph" w:styleId="Title">
    <w:name w:val="Title"/>
    <w:basedOn w:val="Normal"/>
    <w:next w:val="Normal"/>
    <w:link w:val="TitleChar"/>
    <w:uiPriority w:val="10"/>
    <w:rsid w:val="00FC693F"/>
    <w:pPr>
      <w:pBdr>
        <w:bottom w:val="single" w:sz="8" w:space="4" w:color="00999E" w:themeColor="accent1"/>
      </w:pBdr>
      <w:spacing w:after="300" w:line="240" w:lineRule="auto"/>
      <w:contextualSpacing/>
    </w:pPr>
    <w:rPr>
      <w:rFonts w:asciiTheme="majorHAnsi" w:eastAsiaTheme="majorEastAsia" w:hAnsiTheme="majorHAnsi" w:cstheme="majorBidi"/>
      <w:color w:val="5F5F5F"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5F5F5F" w:themeColor="text2" w:themeShade="BF"/>
      <w:spacing w:val="5"/>
      <w:kern w:val="28"/>
      <w:sz w:val="52"/>
      <w:szCs w:val="52"/>
    </w:rPr>
  </w:style>
  <w:style w:type="paragraph" w:styleId="Subtitle">
    <w:name w:val="Subtitle"/>
    <w:basedOn w:val="Normal"/>
    <w:next w:val="Normal"/>
    <w:link w:val="SubtitleChar"/>
    <w:uiPriority w:val="11"/>
    <w:rsid w:val="00FC693F"/>
    <w:pPr>
      <w:numPr>
        <w:ilvl w:val="1"/>
      </w:numPr>
    </w:pPr>
    <w:rPr>
      <w:rFonts w:asciiTheme="majorHAnsi" w:eastAsiaTheme="majorEastAsia" w:hAnsiTheme="majorHAnsi" w:cstheme="majorBidi"/>
      <w:i/>
      <w:iCs/>
      <w:color w:val="00999E"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00999E" w:themeColor="accent1"/>
      <w:spacing w:val="15"/>
      <w:sz w:val="24"/>
      <w:szCs w:val="24"/>
    </w:rPr>
  </w:style>
  <w:style w:type="paragraph" w:styleId="ListParagraph">
    <w:name w:val="List Paragraph"/>
    <w:basedOn w:val="Normal"/>
    <w:uiPriority w:val="34"/>
    <w:qFormat/>
    <w:rsid w:val="00A36BBF"/>
    <w:pPr>
      <w:numPr>
        <w:numId w:val="10"/>
      </w:numPr>
      <w:spacing w:line="240" w:lineRule="auto"/>
      <w:contextualSpacing/>
    </w:pPr>
    <w:rPr>
      <w:rFonts w:ascii="Montserrat" w:hAnsi="Montserrat"/>
      <w:color w:val="082624"/>
      <w:lang w:val="pt-BR"/>
    </w:rPr>
  </w:style>
  <w:style w:type="paragraph" w:styleId="BodyText">
    <w:name w:val="Body Text"/>
    <w:basedOn w:val="Normal"/>
    <w:link w:val="BodyTextChar"/>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rsid w:val="00FC693F"/>
    <w:rPr>
      <w:i/>
      <w:iCs/>
      <w:color w:val="082624" w:themeColor="text1"/>
    </w:rPr>
  </w:style>
  <w:style w:type="character" w:customStyle="1" w:styleId="QuoteChar">
    <w:name w:val="Quote Char"/>
    <w:basedOn w:val="DefaultParagraphFont"/>
    <w:link w:val="Quote"/>
    <w:uiPriority w:val="29"/>
    <w:rsid w:val="00FC693F"/>
    <w:rPr>
      <w:i/>
      <w:iCs/>
      <w:color w:val="082624" w:themeColor="text1"/>
    </w:rPr>
  </w:style>
  <w:style w:type="character" w:customStyle="1" w:styleId="Heading4Char">
    <w:name w:val="Heading 4 Char"/>
    <w:basedOn w:val="DefaultParagraphFont"/>
    <w:link w:val="Heading4"/>
    <w:uiPriority w:val="9"/>
    <w:rsid w:val="00A36BBF"/>
    <w:rPr>
      <w:rFonts w:ascii="Comfortaa" w:hAnsi="Comfortaa"/>
      <w:b/>
      <w:color w:val="00999E"/>
      <w:sz w:val="28"/>
      <w:szCs w:val="28"/>
      <w:lang w:val="de-DE"/>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004B4E"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004B4E"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1C867E"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00999E"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1C867E"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00999E" w:themeColor="accent1"/>
      <w:sz w:val="18"/>
      <w:szCs w:val="18"/>
    </w:rPr>
  </w:style>
  <w:style w:type="character" w:styleId="Strong">
    <w:name w:val="Strong"/>
    <w:basedOn w:val="DefaultParagraphFont"/>
    <w:uiPriority w:val="22"/>
    <w:qFormat/>
    <w:rsid w:val="00FC693F"/>
    <w:rPr>
      <w:b/>
      <w:bCs/>
    </w:rPr>
  </w:style>
  <w:style w:type="character" w:styleId="Emphasis">
    <w:name w:val="Emphasis"/>
    <w:aliases w:val="Infospalte"/>
    <w:uiPriority w:val="20"/>
    <w:qFormat/>
    <w:rsid w:val="00A36BBF"/>
    <w:rPr>
      <w:rFonts w:ascii="Montserrat" w:hAnsi="Montserrat"/>
      <w:color w:val="082624"/>
      <w:sz w:val="18"/>
      <w:szCs w:val="18"/>
      <w:lang w:val="de-DE"/>
    </w:rPr>
  </w:style>
  <w:style w:type="paragraph" w:styleId="IntenseQuote">
    <w:name w:val="Intense Quote"/>
    <w:basedOn w:val="Normal"/>
    <w:next w:val="Normal"/>
    <w:link w:val="IntenseQuoteChar"/>
    <w:uiPriority w:val="30"/>
    <w:rsid w:val="00FC693F"/>
    <w:pPr>
      <w:pBdr>
        <w:bottom w:val="single" w:sz="4" w:space="4" w:color="00999E" w:themeColor="accent1"/>
      </w:pBdr>
      <w:spacing w:before="200" w:after="280"/>
      <w:ind w:left="936" w:right="936"/>
    </w:pPr>
    <w:rPr>
      <w:b/>
      <w:bCs/>
      <w:i/>
      <w:iCs/>
      <w:color w:val="00999E" w:themeColor="accent1"/>
    </w:rPr>
  </w:style>
  <w:style w:type="character" w:customStyle="1" w:styleId="IntenseQuoteChar">
    <w:name w:val="Intense Quote Char"/>
    <w:basedOn w:val="DefaultParagraphFont"/>
    <w:link w:val="IntenseQuote"/>
    <w:uiPriority w:val="30"/>
    <w:rsid w:val="00FC693F"/>
    <w:rPr>
      <w:b/>
      <w:bCs/>
      <w:i/>
      <w:iCs/>
      <w:color w:val="00999E" w:themeColor="accent1"/>
    </w:rPr>
  </w:style>
  <w:style w:type="character" w:styleId="SubtleEmphasis">
    <w:name w:val="Subtle Emphasis"/>
    <w:basedOn w:val="DefaultParagraphFont"/>
    <w:uiPriority w:val="19"/>
    <w:rsid w:val="00FC693F"/>
    <w:rPr>
      <w:i/>
      <w:iCs/>
      <w:color w:val="3FD6CC" w:themeColor="text1" w:themeTint="7F"/>
    </w:rPr>
  </w:style>
  <w:style w:type="character" w:styleId="IntenseEmphasis">
    <w:name w:val="Intense Emphasis"/>
    <w:uiPriority w:val="21"/>
    <w:qFormat/>
    <w:rsid w:val="00A36BBF"/>
    <w:rPr>
      <w:rFonts w:ascii="Montserrat" w:hAnsi="Montserrat"/>
      <w:color w:val="082624"/>
      <w:lang w:val="fr-FR"/>
    </w:rPr>
  </w:style>
  <w:style w:type="character" w:styleId="SubtleReference">
    <w:name w:val="Subtle Reference"/>
    <w:basedOn w:val="DefaultParagraphFont"/>
    <w:uiPriority w:val="31"/>
    <w:rsid w:val="00FC693F"/>
    <w:rPr>
      <w:smallCaps/>
      <w:color w:val="FF6108" w:themeColor="accent2"/>
      <w:u w:val="single"/>
    </w:rPr>
  </w:style>
  <w:style w:type="character" w:styleId="IntenseReference">
    <w:name w:val="Intense Reference"/>
    <w:basedOn w:val="DefaultParagraphFont"/>
    <w:uiPriority w:val="32"/>
    <w:rsid w:val="00FC693F"/>
    <w:rPr>
      <w:b/>
      <w:bCs/>
      <w:smallCaps/>
      <w:color w:val="FF6108" w:themeColor="accent2"/>
      <w:spacing w:val="5"/>
      <w:u w:val="single"/>
    </w:rPr>
  </w:style>
  <w:style w:type="character" w:styleId="BookTitle">
    <w:name w:val="Book Title"/>
    <w:basedOn w:val="DefaultParagraphFont"/>
    <w:uiPriority w:val="33"/>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61C1A" w:themeColor="text1" w:themeShade="BF"/>
    </w:rPr>
    <w:tblPr>
      <w:tblStyleRowBandSize w:val="1"/>
      <w:tblStyleColBandSize w:val="1"/>
      <w:tblBorders>
        <w:top w:val="single" w:sz="8" w:space="0" w:color="082624" w:themeColor="text1"/>
        <w:bottom w:val="single" w:sz="8" w:space="0" w:color="082624" w:themeColor="text1"/>
      </w:tblBorders>
    </w:tblPr>
    <w:tblStylePr w:type="firstRow">
      <w:pPr>
        <w:spacing w:before="0" w:after="0" w:line="240" w:lineRule="auto"/>
      </w:pPr>
      <w:rPr>
        <w:b/>
        <w:bCs/>
      </w:rPr>
      <w:tblPr/>
      <w:tcPr>
        <w:tcBorders>
          <w:top w:val="single" w:sz="8" w:space="0" w:color="082624" w:themeColor="text1"/>
          <w:left w:val="nil"/>
          <w:bottom w:val="single" w:sz="8" w:space="0" w:color="082624" w:themeColor="text1"/>
          <w:right w:val="nil"/>
          <w:insideH w:val="nil"/>
          <w:insideV w:val="nil"/>
        </w:tcBorders>
      </w:tcPr>
    </w:tblStylePr>
    <w:tblStylePr w:type="lastRow">
      <w:pPr>
        <w:spacing w:before="0" w:after="0" w:line="240" w:lineRule="auto"/>
      </w:pPr>
      <w:rPr>
        <w:b/>
        <w:bCs/>
      </w:rPr>
      <w:tblPr/>
      <w:tcPr>
        <w:tcBorders>
          <w:top w:val="single" w:sz="8" w:space="0" w:color="082624" w:themeColor="text1"/>
          <w:left w:val="nil"/>
          <w:bottom w:val="single" w:sz="8" w:space="0" w:color="082624"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0EBE6" w:themeFill="text1" w:themeFillTint="3F"/>
      </w:tcPr>
    </w:tblStylePr>
    <w:tblStylePr w:type="band1Horz">
      <w:tblPr/>
      <w:tcPr>
        <w:tcBorders>
          <w:left w:val="nil"/>
          <w:right w:val="nil"/>
          <w:insideH w:val="nil"/>
          <w:insideV w:val="nil"/>
        </w:tcBorders>
        <w:shd w:val="clear" w:color="auto" w:fill="A0EBE6" w:themeFill="text1" w:themeFillTint="3F"/>
      </w:tcPr>
    </w:tblStylePr>
  </w:style>
  <w:style w:type="table" w:styleId="LightShading-Accent1">
    <w:name w:val="Light Shading Accent 1"/>
    <w:basedOn w:val="TableNormal"/>
    <w:uiPriority w:val="60"/>
    <w:rsid w:val="00FC693F"/>
    <w:pPr>
      <w:spacing w:after="0" w:line="240" w:lineRule="auto"/>
    </w:pPr>
    <w:rPr>
      <w:color w:val="007276" w:themeColor="accent1" w:themeShade="BF"/>
    </w:rPr>
    <w:tblPr>
      <w:tblStyleRowBandSize w:val="1"/>
      <w:tblStyleColBandSize w:val="1"/>
      <w:tblBorders>
        <w:top w:val="single" w:sz="8" w:space="0" w:color="00999E" w:themeColor="accent1"/>
        <w:bottom w:val="single" w:sz="8" w:space="0" w:color="00999E" w:themeColor="accent1"/>
      </w:tblBorders>
    </w:tblPr>
    <w:tblStylePr w:type="firstRow">
      <w:pPr>
        <w:spacing w:before="0" w:after="0" w:line="240" w:lineRule="auto"/>
      </w:pPr>
      <w:rPr>
        <w:b/>
        <w:bCs/>
      </w:rPr>
      <w:tblPr/>
      <w:tcPr>
        <w:tcBorders>
          <w:top w:val="single" w:sz="8" w:space="0" w:color="00999E" w:themeColor="accent1"/>
          <w:left w:val="nil"/>
          <w:bottom w:val="single" w:sz="8" w:space="0" w:color="00999E" w:themeColor="accent1"/>
          <w:right w:val="nil"/>
          <w:insideH w:val="nil"/>
          <w:insideV w:val="nil"/>
        </w:tcBorders>
      </w:tcPr>
    </w:tblStylePr>
    <w:tblStylePr w:type="lastRow">
      <w:pPr>
        <w:spacing w:before="0" w:after="0" w:line="240" w:lineRule="auto"/>
      </w:pPr>
      <w:rPr>
        <w:b/>
        <w:bCs/>
      </w:rPr>
      <w:tblPr/>
      <w:tcPr>
        <w:tcBorders>
          <w:top w:val="single" w:sz="8" w:space="0" w:color="00999E" w:themeColor="accent1"/>
          <w:left w:val="nil"/>
          <w:bottom w:val="single" w:sz="8" w:space="0" w:color="00999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8FBFF" w:themeFill="accent1" w:themeFillTint="3F"/>
      </w:tcPr>
    </w:tblStylePr>
    <w:tblStylePr w:type="band1Horz">
      <w:tblPr/>
      <w:tcPr>
        <w:tcBorders>
          <w:left w:val="nil"/>
          <w:right w:val="nil"/>
          <w:insideH w:val="nil"/>
          <w:insideV w:val="nil"/>
        </w:tcBorders>
        <w:shd w:val="clear" w:color="auto" w:fill="A8FBFF" w:themeFill="accent1" w:themeFillTint="3F"/>
      </w:tcPr>
    </w:tblStylePr>
  </w:style>
  <w:style w:type="table" w:styleId="LightShading-Accent2">
    <w:name w:val="Light Shading Accent 2"/>
    <w:basedOn w:val="TableNormal"/>
    <w:uiPriority w:val="60"/>
    <w:rsid w:val="00FC693F"/>
    <w:pPr>
      <w:spacing w:after="0" w:line="240" w:lineRule="auto"/>
    </w:pPr>
    <w:rPr>
      <w:color w:val="C44600" w:themeColor="accent2" w:themeShade="BF"/>
    </w:rPr>
    <w:tblPr>
      <w:tblStyleRowBandSize w:val="1"/>
      <w:tblStyleColBandSize w:val="1"/>
      <w:tblBorders>
        <w:top w:val="single" w:sz="8" w:space="0" w:color="FF6108" w:themeColor="accent2"/>
        <w:bottom w:val="single" w:sz="8" w:space="0" w:color="FF6108" w:themeColor="accent2"/>
      </w:tblBorders>
    </w:tblPr>
    <w:tblStylePr w:type="firstRow">
      <w:pPr>
        <w:spacing w:before="0" w:after="0" w:line="240" w:lineRule="auto"/>
      </w:pPr>
      <w:rPr>
        <w:b/>
        <w:bCs/>
      </w:rPr>
      <w:tblPr/>
      <w:tcPr>
        <w:tcBorders>
          <w:top w:val="single" w:sz="8" w:space="0" w:color="FF6108" w:themeColor="accent2"/>
          <w:left w:val="nil"/>
          <w:bottom w:val="single" w:sz="8" w:space="0" w:color="FF6108" w:themeColor="accent2"/>
          <w:right w:val="nil"/>
          <w:insideH w:val="nil"/>
          <w:insideV w:val="nil"/>
        </w:tcBorders>
      </w:tcPr>
    </w:tblStylePr>
    <w:tblStylePr w:type="lastRow">
      <w:pPr>
        <w:spacing w:before="0" w:after="0" w:line="240" w:lineRule="auto"/>
      </w:pPr>
      <w:rPr>
        <w:b/>
        <w:bCs/>
      </w:rPr>
      <w:tblPr/>
      <w:tcPr>
        <w:tcBorders>
          <w:top w:val="single" w:sz="8" w:space="0" w:color="FF6108" w:themeColor="accent2"/>
          <w:left w:val="nil"/>
          <w:bottom w:val="single" w:sz="8" w:space="0" w:color="FF6108"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7C1" w:themeFill="accent2" w:themeFillTint="3F"/>
      </w:tcPr>
    </w:tblStylePr>
    <w:tblStylePr w:type="band1Horz">
      <w:tblPr/>
      <w:tcPr>
        <w:tcBorders>
          <w:left w:val="nil"/>
          <w:right w:val="nil"/>
          <w:insideH w:val="nil"/>
          <w:insideV w:val="nil"/>
        </w:tcBorders>
        <w:shd w:val="clear" w:color="auto" w:fill="FFD7C1" w:themeFill="accent2" w:themeFillTint="3F"/>
      </w:tcPr>
    </w:tblStylePr>
  </w:style>
  <w:style w:type="table" w:styleId="LightShading-Accent3">
    <w:name w:val="Light Shading Accent 3"/>
    <w:basedOn w:val="TableNormal"/>
    <w:uiPriority w:val="60"/>
    <w:rsid w:val="00FC693F"/>
    <w:pPr>
      <w:spacing w:after="0" w:line="240" w:lineRule="auto"/>
    </w:pPr>
    <w:rPr>
      <w:color w:val="319393" w:themeColor="accent3" w:themeShade="BF"/>
    </w:rPr>
    <w:tblPr>
      <w:tblStyleRowBandSize w:val="1"/>
      <w:tblStyleColBandSize w:val="1"/>
      <w:tblBorders>
        <w:top w:val="single" w:sz="8" w:space="0" w:color="46C1C1" w:themeColor="accent3"/>
        <w:bottom w:val="single" w:sz="8" w:space="0" w:color="46C1C1" w:themeColor="accent3"/>
      </w:tblBorders>
    </w:tblPr>
    <w:tblStylePr w:type="firstRow">
      <w:pPr>
        <w:spacing w:before="0" w:after="0" w:line="240" w:lineRule="auto"/>
      </w:pPr>
      <w:rPr>
        <w:b/>
        <w:bCs/>
      </w:rPr>
      <w:tblPr/>
      <w:tcPr>
        <w:tcBorders>
          <w:top w:val="single" w:sz="8" w:space="0" w:color="46C1C1" w:themeColor="accent3"/>
          <w:left w:val="nil"/>
          <w:bottom w:val="single" w:sz="8" w:space="0" w:color="46C1C1" w:themeColor="accent3"/>
          <w:right w:val="nil"/>
          <w:insideH w:val="nil"/>
          <w:insideV w:val="nil"/>
        </w:tcBorders>
      </w:tcPr>
    </w:tblStylePr>
    <w:tblStylePr w:type="lastRow">
      <w:pPr>
        <w:spacing w:before="0" w:after="0" w:line="240" w:lineRule="auto"/>
      </w:pPr>
      <w:rPr>
        <w:b/>
        <w:bCs/>
      </w:rPr>
      <w:tblPr/>
      <w:tcPr>
        <w:tcBorders>
          <w:top w:val="single" w:sz="8" w:space="0" w:color="46C1C1" w:themeColor="accent3"/>
          <w:left w:val="nil"/>
          <w:bottom w:val="single" w:sz="8" w:space="0" w:color="46C1C1"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1EFEF" w:themeFill="accent3" w:themeFillTint="3F"/>
      </w:tcPr>
    </w:tblStylePr>
    <w:tblStylePr w:type="band1Horz">
      <w:tblPr/>
      <w:tcPr>
        <w:tcBorders>
          <w:left w:val="nil"/>
          <w:right w:val="nil"/>
          <w:insideH w:val="nil"/>
          <w:insideV w:val="nil"/>
        </w:tcBorders>
        <w:shd w:val="clear" w:color="auto" w:fill="D1EFEF" w:themeFill="accent3" w:themeFillTint="3F"/>
      </w:tcPr>
    </w:tblStylePr>
  </w:style>
  <w:style w:type="table" w:styleId="LightShading-Accent4">
    <w:name w:val="Light Shading Accent 4"/>
    <w:basedOn w:val="TableNormal"/>
    <w:uiPriority w:val="60"/>
    <w:rsid w:val="00FC693F"/>
    <w:pPr>
      <w:spacing w:after="0" w:line="240" w:lineRule="auto"/>
    </w:pPr>
    <w:rPr>
      <w:color w:val="005151" w:themeColor="accent4" w:themeShade="BF"/>
    </w:rPr>
    <w:tblPr>
      <w:tblStyleRowBandSize w:val="1"/>
      <w:tblStyleColBandSize w:val="1"/>
      <w:tblBorders>
        <w:top w:val="single" w:sz="8" w:space="0" w:color="016D6D" w:themeColor="accent4"/>
        <w:bottom w:val="single" w:sz="8" w:space="0" w:color="016D6D" w:themeColor="accent4"/>
      </w:tblBorders>
    </w:tblPr>
    <w:tblStylePr w:type="firstRow">
      <w:pPr>
        <w:spacing w:before="0" w:after="0" w:line="240" w:lineRule="auto"/>
      </w:pPr>
      <w:rPr>
        <w:b/>
        <w:bCs/>
      </w:rPr>
      <w:tblPr/>
      <w:tcPr>
        <w:tcBorders>
          <w:top w:val="single" w:sz="8" w:space="0" w:color="016D6D" w:themeColor="accent4"/>
          <w:left w:val="nil"/>
          <w:bottom w:val="single" w:sz="8" w:space="0" w:color="016D6D" w:themeColor="accent4"/>
          <w:right w:val="nil"/>
          <w:insideH w:val="nil"/>
          <w:insideV w:val="nil"/>
        </w:tcBorders>
      </w:tcPr>
    </w:tblStylePr>
    <w:tblStylePr w:type="lastRow">
      <w:pPr>
        <w:spacing w:before="0" w:after="0" w:line="240" w:lineRule="auto"/>
      </w:pPr>
      <w:rPr>
        <w:b/>
        <w:bCs/>
      </w:rPr>
      <w:tblPr/>
      <w:tcPr>
        <w:tcBorders>
          <w:top w:val="single" w:sz="8" w:space="0" w:color="016D6D" w:themeColor="accent4"/>
          <w:left w:val="nil"/>
          <w:bottom w:val="single" w:sz="8" w:space="0" w:color="016D6D"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CFEFE" w:themeFill="accent4" w:themeFillTint="3F"/>
      </w:tcPr>
    </w:tblStylePr>
    <w:tblStylePr w:type="band1Horz">
      <w:tblPr/>
      <w:tcPr>
        <w:tcBorders>
          <w:left w:val="nil"/>
          <w:right w:val="nil"/>
          <w:insideH w:val="nil"/>
          <w:insideV w:val="nil"/>
        </w:tcBorders>
        <w:shd w:val="clear" w:color="auto" w:fill="9CFEFE" w:themeFill="accent4" w:themeFillTint="3F"/>
      </w:tcPr>
    </w:tblStylePr>
  </w:style>
  <w:style w:type="table" w:styleId="LightShading-Accent5">
    <w:name w:val="Light Shading Accent 5"/>
    <w:basedOn w:val="TableNormal"/>
    <w:uiPriority w:val="60"/>
    <w:rsid w:val="00FC693F"/>
    <w:pPr>
      <w:spacing w:after="0" w:line="240" w:lineRule="auto"/>
    </w:pPr>
    <w:rPr>
      <w:color w:val="F55100" w:themeColor="accent5" w:themeShade="BF"/>
    </w:rPr>
    <w:tblPr>
      <w:tblStyleRowBandSize w:val="1"/>
      <w:tblStyleColBandSize w:val="1"/>
      <w:tblBorders>
        <w:top w:val="single" w:sz="8" w:space="0" w:color="FF8649" w:themeColor="accent5"/>
        <w:bottom w:val="single" w:sz="8" w:space="0" w:color="FF8649" w:themeColor="accent5"/>
      </w:tblBorders>
    </w:tblPr>
    <w:tblStylePr w:type="firstRow">
      <w:pPr>
        <w:spacing w:before="0" w:after="0" w:line="240" w:lineRule="auto"/>
      </w:pPr>
      <w:rPr>
        <w:b/>
        <w:bCs/>
      </w:rPr>
      <w:tblPr/>
      <w:tcPr>
        <w:tcBorders>
          <w:top w:val="single" w:sz="8" w:space="0" w:color="FF8649" w:themeColor="accent5"/>
          <w:left w:val="nil"/>
          <w:bottom w:val="single" w:sz="8" w:space="0" w:color="FF8649" w:themeColor="accent5"/>
          <w:right w:val="nil"/>
          <w:insideH w:val="nil"/>
          <w:insideV w:val="nil"/>
        </w:tcBorders>
      </w:tcPr>
    </w:tblStylePr>
    <w:tblStylePr w:type="lastRow">
      <w:pPr>
        <w:spacing w:before="0" w:after="0" w:line="240" w:lineRule="auto"/>
      </w:pPr>
      <w:rPr>
        <w:b/>
        <w:bCs/>
      </w:rPr>
      <w:tblPr/>
      <w:tcPr>
        <w:tcBorders>
          <w:top w:val="single" w:sz="8" w:space="0" w:color="FF8649" w:themeColor="accent5"/>
          <w:left w:val="nil"/>
          <w:bottom w:val="single" w:sz="8" w:space="0" w:color="FF8649"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1D2" w:themeFill="accent5" w:themeFillTint="3F"/>
      </w:tcPr>
    </w:tblStylePr>
    <w:tblStylePr w:type="band1Horz">
      <w:tblPr/>
      <w:tcPr>
        <w:tcBorders>
          <w:left w:val="nil"/>
          <w:right w:val="nil"/>
          <w:insideH w:val="nil"/>
          <w:insideV w:val="nil"/>
        </w:tcBorders>
        <w:shd w:val="clear" w:color="auto" w:fill="FFE1D2" w:themeFill="accent5" w:themeFillTint="3F"/>
      </w:tcPr>
    </w:tblStylePr>
  </w:style>
  <w:style w:type="table" w:styleId="LightShading-Accent6">
    <w:name w:val="Light Shading Accent 6"/>
    <w:basedOn w:val="TableNormal"/>
    <w:uiPriority w:val="60"/>
    <w:rsid w:val="00FC693F"/>
    <w:pPr>
      <w:spacing w:after="0" w:line="240" w:lineRule="auto"/>
    </w:pPr>
    <w:rPr>
      <w:color w:val="9A3300" w:themeColor="accent6" w:themeShade="BF"/>
    </w:rPr>
    <w:tblPr>
      <w:tblStyleRowBandSize w:val="1"/>
      <w:tblStyleColBandSize w:val="1"/>
      <w:tblBorders>
        <w:top w:val="single" w:sz="8" w:space="0" w:color="CE4500" w:themeColor="accent6"/>
        <w:bottom w:val="single" w:sz="8" w:space="0" w:color="CE4500" w:themeColor="accent6"/>
      </w:tblBorders>
    </w:tblPr>
    <w:tblStylePr w:type="firstRow">
      <w:pPr>
        <w:spacing w:before="0" w:after="0" w:line="240" w:lineRule="auto"/>
      </w:pPr>
      <w:rPr>
        <w:b/>
        <w:bCs/>
      </w:rPr>
      <w:tblPr/>
      <w:tcPr>
        <w:tcBorders>
          <w:top w:val="single" w:sz="8" w:space="0" w:color="CE4500" w:themeColor="accent6"/>
          <w:left w:val="nil"/>
          <w:bottom w:val="single" w:sz="8" w:space="0" w:color="CE4500" w:themeColor="accent6"/>
          <w:right w:val="nil"/>
          <w:insideH w:val="nil"/>
          <w:insideV w:val="nil"/>
        </w:tcBorders>
      </w:tcPr>
    </w:tblStylePr>
    <w:tblStylePr w:type="lastRow">
      <w:pPr>
        <w:spacing w:before="0" w:after="0" w:line="240" w:lineRule="auto"/>
      </w:pPr>
      <w:rPr>
        <w:b/>
        <w:bCs/>
      </w:rPr>
      <w:tblPr/>
      <w:tcPr>
        <w:tcBorders>
          <w:top w:val="single" w:sz="8" w:space="0" w:color="CE4500" w:themeColor="accent6"/>
          <w:left w:val="nil"/>
          <w:bottom w:val="single" w:sz="8" w:space="0" w:color="CE450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CB3" w:themeFill="accent6" w:themeFillTint="3F"/>
      </w:tcPr>
    </w:tblStylePr>
    <w:tblStylePr w:type="band1Horz">
      <w:tblPr/>
      <w:tcPr>
        <w:tcBorders>
          <w:left w:val="nil"/>
          <w:right w:val="nil"/>
          <w:insideH w:val="nil"/>
          <w:insideV w:val="nil"/>
        </w:tcBorders>
        <w:shd w:val="clear" w:color="auto" w:fill="FFCCB3"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82624" w:themeColor="text1"/>
        <w:left w:val="single" w:sz="8" w:space="0" w:color="082624" w:themeColor="text1"/>
        <w:bottom w:val="single" w:sz="8" w:space="0" w:color="082624" w:themeColor="text1"/>
        <w:right w:val="single" w:sz="8" w:space="0" w:color="082624" w:themeColor="text1"/>
      </w:tblBorders>
    </w:tblPr>
    <w:tblStylePr w:type="firstRow">
      <w:pPr>
        <w:spacing w:before="0" w:after="0" w:line="240" w:lineRule="auto"/>
      </w:pPr>
      <w:rPr>
        <w:b/>
        <w:bCs/>
        <w:color w:val="FFFFFF" w:themeColor="background1"/>
      </w:rPr>
      <w:tblPr/>
      <w:tcPr>
        <w:shd w:val="clear" w:color="auto" w:fill="082624" w:themeFill="text1"/>
      </w:tcPr>
    </w:tblStylePr>
    <w:tblStylePr w:type="lastRow">
      <w:pPr>
        <w:spacing w:before="0" w:after="0" w:line="240" w:lineRule="auto"/>
      </w:pPr>
      <w:rPr>
        <w:b/>
        <w:bCs/>
      </w:rPr>
      <w:tblPr/>
      <w:tcPr>
        <w:tcBorders>
          <w:top w:val="double" w:sz="6" w:space="0" w:color="082624" w:themeColor="text1"/>
          <w:left w:val="single" w:sz="8" w:space="0" w:color="082624" w:themeColor="text1"/>
          <w:bottom w:val="single" w:sz="8" w:space="0" w:color="082624" w:themeColor="text1"/>
          <w:right w:val="single" w:sz="8" w:space="0" w:color="082624" w:themeColor="text1"/>
        </w:tcBorders>
      </w:tcPr>
    </w:tblStylePr>
    <w:tblStylePr w:type="firstCol">
      <w:rPr>
        <w:b/>
        <w:bCs/>
      </w:rPr>
    </w:tblStylePr>
    <w:tblStylePr w:type="lastCol">
      <w:rPr>
        <w:b/>
        <w:bCs/>
      </w:rPr>
    </w:tblStylePr>
    <w:tblStylePr w:type="band1Vert">
      <w:tblPr/>
      <w:tcPr>
        <w:tcBorders>
          <w:top w:val="single" w:sz="8" w:space="0" w:color="082624" w:themeColor="text1"/>
          <w:left w:val="single" w:sz="8" w:space="0" w:color="082624" w:themeColor="text1"/>
          <w:bottom w:val="single" w:sz="8" w:space="0" w:color="082624" w:themeColor="text1"/>
          <w:right w:val="single" w:sz="8" w:space="0" w:color="082624" w:themeColor="text1"/>
        </w:tcBorders>
      </w:tcPr>
    </w:tblStylePr>
    <w:tblStylePr w:type="band1Horz">
      <w:tblPr/>
      <w:tcPr>
        <w:tcBorders>
          <w:top w:val="single" w:sz="8" w:space="0" w:color="082624" w:themeColor="text1"/>
          <w:left w:val="single" w:sz="8" w:space="0" w:color="082624" w:themeColor="text1"/>
          <w:bottom w:val="single" w:sz="8" w:space="0" w:color="082624" w:themeColor="text1"/>
          <w:right w:val="single" w:sz="8" w:space="0" w:color="082624"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00999E" w:themeColor="accent1"/>
        <w:left w:val="single" w:sz="8" w:space="0" w:color="00999E" w:themeColor="accent1"/>
        <w:bottom w:val="single" w:sz="8" w:space="0" w:color="00999E" w:themeColor="accent1"/>
        <w:right w:val="single" w:sz="8" w:space="0" w:color="00999E" w:themeColor="accent1"/>
      </w:tblBorders>
    </w:tblPr>
    <w:tblStylePr w:type="firstRow">
      <w:pPr>
        <w:spacing w:before="0" w:after="0" w:line="240" w:lineRule="auto"/>
      </w:pPr>
      <w:rPr>
        <w:b/>
        <w:bCs/>
        <w:color w:val="FFFFFF" w:themeColor="background1"/>
      </w:rPr>
      <w:tblPr/>
      <w:tcPr>
        <w:shd w:val="clear" w:color="auto" w:fill="00999E" w:themeFill="accent1"/>
      </w:tcPr>
    </w:tblStylePr>
    <w:tblStylePr w:type="lastRow">
      <w:pPr>
        <w:spacing w:before="0" w:after="0" w:line="240" w:lineRule="auto"/>
      </w:pPr>
      <w:rPr>
        <w:b/>
        <w:bCs/>
      </w:rPr>
      <w:tblPr/>
      <w:tcPr>
        <w:tcBorders>
          <w:top w:val="double" w:sz="6" w:space="0" w:color="00999E" w:themeColor="accent1"/>
          <w:left w:val="single" w:sz="8" w:space="0" w:color="00999E" w:themeColor="accent1"/>
          <w:bottom w:val="single" w:sz="8" w:space="0" w:color="00999E" w:themeColor="accent1"/>
          <w:right w:val="single" w:sz="8" w:space="0" w:color="00999E" w:themeColor="accent1"/>
        </w:tcBorders>
      </w:tcPr>
    </w:tblStylePr>
    <w:tblStylePr w:type="firstCol">
      <w:rPr>
        <w:b/>
        <w:bCs/>
      </w:rPr>
    </w:tblStylePr>
    <w:tblStylePr w:type="lastCol">
      <w:rPr>
        <w:b/>
        <w:bCs/>
      </w:rPr>
    </w:tblStylePr>
    <w:tblStylePr w:type="band1Vert">
      <w:tblPr/>
      <w:tcPr>
        <w:tcBorders>
          <w:top w:val="single" w:sz="8" w:space="0" w:color="00999E" w:themeColor="accent1"/>
          <w:left w:val="single" w:sz="8" w:space="0" w:color="00999E" w:themeColor="accent1"/>
          <w:bottom w:val="single" w:sz="8" w:space="0" w:color="00999E" w:themeColor="accent1"/>
          <w:right w:val="single" w:sz="8" w:space="0" w:color="00999E" w:themeColor="accent1"/>
        </w:tcBorders>
      </w:tcPr>
    </w:tblStylePr>
    <w:tblStylePr w:type="band1Horz">
      <w:tblPr/>
      <w:tcPr>
        <w:tcBorders>
          <w:top w:val="single" w:sz="8" w:space="0" w:color="00999E" w:themeColor="accent1"/>
          <w:left w:val="single" w:sz="8" w:space="0" w:color="00999E" w:themeColor="accent1"/>
          <w:bottom w:val="single" w:sz="8" w:space="0" w:color="00999E" w:themeColor="accent1"/>
          <w:right w:val="single" w:sz="8" w:space="0" w:color="00999E"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FF6108" w:themeColor="accent2"/>
        <w:left w:val="single" w:sz="8" w:space="0" w:color="FF6108" w:themeColor="accent2"/>
        <w:bottom w:val="single" w:sz="8" w:space="0" w:color="FF6108" w:themeColor="accent2"/>
        <w:right w:val="single" w:sz="8" w:space="0" w:color="FF6108" w:themeColor="accent2"/>
      </w:tblBorders>
    </w:tblPr>
    <w:tblStylePr w:type="firstRow">
      <w:pPr>
        <w:spacing w:before="0" w:after="0" w:line="240" w:lineRule="auto"/>
      </w:pPr>
      <w:rPr>
        <w:b/>
        <w:bCs/>
        <w:color w:val="FFFFFF" w:themeColor="background1"/>
      </w:rPr>
      <w:tblPr/>
      <w:tcPr>
        <w:shd w:val="clear" w:color="auto" w:fill="FF6108" w:themeFill="accent2"/>
      </w:tcPr>
    </w:tblStylePr>
    <w:tblStylePr w:type="lastRow">
      <w:pPr>
        <w:spacing w:before="0" w:after="0" w:line="240" w:lineRule="auto"/>
      </w:pPr>
      <w:rPr>
        <w:b/>
        <w:bCs/>
      </w:rPr>
      <w:tblPr/>
      <w:tcPr>
        <w:tcBorders>
          <w:top w:val="double" w:sz="6" w:space="0" w:color="FF6108" w:themeColor="accent2"/>
          <w:left w:val="single" w:sz="8" w:space="0" w:color="FF6108" w:themeColor="accent2"/>
          <w:bottom w:val="single" w:sz="8" w:space="0" w:color="FF6108" w:themeColor="accent2"/>
          <w:right w:val="single" w:sz="8" w:space="0" w:color="FF6108" w:themeColor="accent2"/>
        </w:tcBorders>
      </w:tcPr>
    </w:tblStylePr>
    <w:tblStylePr w:type="firstCol">
      <w:rPr>
        <w:b/>
        <w:bCs/>
      </w:rPr>
    </w:tblStylePr>
    <w:tblStylePr w:type="lastCol">
      <w:rPr>
        <w:b/>
        <w:bCs/>
      </w:rPr>
    </w:tblStylePr>
    <w:tblStylePr w:type="band1Vert">
      <w:tblPr/>
      <w:tcPr>
        <w:tcBorders>
          <w:top w:val="single" w:sz="8" w:space="0" w:color="FF6108" w:themeColor="accent2"/>
          <w:left w:val="single" w:sz="8" w:space="0" w:color="FF6108" w:themeColor="accent2"/>
          <w:bottom w:val="single" w:sz="8" w:space="0" w:color="FF6108" w:themeColor="accent2"/>
          <w:right w:val="single" w:sz="8" w:space="0" w:color="FF6108" w:themeColor="accent2"/>
        </w:tcBorders>
      </w:tcPr>
    </w:tblStylePr>
    <w:tblStylePr w:type="band1Horz">
      <w:tblPr/>
      <w:tcPr>
        <w:tcBorders>
          <w:top w:val="single" w:sz="8" w:space="0" w:color="FF6108" w:themeColor="accent2"/>
          <w:left w:val="single" w:sz="8" w:space="0" w:color="FF6108" w:themeColor="accent2"/>
          <w:bottom w:val="single" w:sz="8" w:space="0" w:color="FF6108" w:themeColor="accent2"/>
          <w:right w:val="single" w:sz="8" w:space="0" w:color="FF6108"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46C1C1" w:themeColor="accent3"/>
        <w:left w:val="single" w:sz="8" w:space="0" w:color="46C1C1" w:themeColor="accent3"/>
        <w:bottom w:val="single" w:sz="8" w:space="0" w:color="46C1C1" w:themeColor="accent3"/>
        <w:right w:val="single" w:sz="8" w:space="0" w:color="46C1C1" w:themeColor="accent3"/>
      </w:tblBorders>
    </w:tblPr>
    <w:tblStylePr w:type="firstRow">
      <w:pPr>
        <w:spacing w:before="0" w:after="0" w:line="240" w:lineRule="auto"/>
      </w:pPr>
      <w:rPr>
        <w:b/>
        <w:bCs/>
        <w:color w:val="FFFFFF" w:themeColor="background1"/>
      </w:rPr>
      <w:tblPr/>
      <w:tcPr>
        <w:shd w:val="clear" w:color="auto" w:fill="46C1C1" w:themeFill="accent3"/>
      </w:tcPr>
    </w:tblStylePr>
    <w:tblStylePr w:type="lastRow">
      <w:pPr>
        <w:spacing w:before="0" w:after="0" w:line="240" w:lineRule="auto"/>
      </w:pPr>
      <w:rPr>
        <w:b/>
        <w:bCs/>
      </w:rPr>
      <w:tblPr/>
      <w:tcPr>
        <w:tcBorders>
          <w:top w:val="double" w:sz="6" w:space="0" w:color="46C1C1" w:themeColor="accent3"/>
          <w:left w:val="single" w:sz="8" w:space="0" w:color="46C1C1" w:themeColor="accent3"/>
          <w:bottom w:val="single" w:sz="8" w:space="0" w:color="46C1C1" w:themeColor="accent3"/>
          <w:right w:val="single" w:sz="8" w:space="0" w:color="46C1C1" w:themeColor="accent3"/>
        </w:tcBorders>
      </w:tcPr>
    </w:tblStylePr>
    <w:tblStylePr w:type="firstCol">
      <w:rPr>
        <w:b/>
        <w:bCs/>
      </w:rPr>
    </w:tblStylePr>
    <w:tblStylePr w:type="lastCol">
      <w:rPr>
        <w:b/>
        <w:bCs/>
      </w:rPr>
    </w:tblStylePr>
    <w:tblStylePr w:type="band1Vert">
      <w:tblPr/>
      <w:tcPr>
        <w:tcBorders>
          <w:top w:val="single" w:sz="8" w:space="0" w:color="46C1C1" w:themeColor="accent3"/>
          <w:left w:val="single" w:sz="8" w:space="0" w:color="46C1C1" w:themeColor="accent3"/>
          <w:bottom w:val="single" w:sz="8" w:space="0" w:color="46C1C1" w:themeColor="accent3"/>
          <w:right w:val="single" w:sz="8" w:space="0" w:color="46C1C1" w:themeColor="accent3"/>
        </w:tcBorders>
      </w:tcPr>
    </w:tblStylePr>
    <w:tblStylePr w:type="band1Horz">
      <w:tblPr/>
      <w:tcPr>
        <w:tcBorders>
          <w:top w:val="single" w:sz="8" w:space="0" w:color="46C1C1" w:themeColor="accent3"/>
          <w:left w:val="single" w:sz="8" w:space="0" w:color="46C1C1" w:themeColor="accent3"/>
          <w:bottom w:val="single" w:sz="8" w:space="0" w:color="46C1C1" w:themeColor="accent3"/>
          <w:right w:val="single" w:sz="8" w:space="0" w:color="46C1C1"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016D6D" w:themeColor="accent4"/>
        <w:left w:val="single" w:sz="8" w:space="0" w:color="016D6D" w:themeColor="accent4"/>
        <w:bottom w:val="single" w:sz="8" w:space="0" w:color="016D6D" w:themeColor="accent4"/>
        <w:right w:val="single" w:sz="8" w:space="0" w:color="016D6D" w:themeColor="accent4"/>
      </w:tblBorders>
    </w:tblPr>
    <w:tblStylePr w:type="firstRow">
      <w:pPr>
        <w:spacing w:before="0" w:after="0" w:line="240" w:lineRule="auto"/>
      </w:pPr>
      <w:rPr>
        <w:b/>
        <w:bCs/>
        <w:color w:val="FFFFFF" w:themeColor="background1"/>
      </w:rPr>
      <w:tblPr/>
      <w:tcPr>
        <w:shd w:val="clear" w:color="auto" w:fill="016D6D" w:themeFill="accent4"/>
      </w:tcPr>
    </w:tblStylePr>
    <w:tblStylePr w:type="lastRow">
      <w:pPr>
        <w:spacing w:before="0" w:after="0" w:line="240" w:lineRule="auto"/>
      </w:pPr>
      <w:rPr>
        <w:b/>
        <w:bCs/>
      </w:rPr>
      <w:tblPr/>
      <w:tcPr>
        <w:tcBorders>
          <w:top w:val="double" w:sz="6" w:space="0" w:color="016D6D" w:themeColor="accent4"/>
          <w:left w:val="single" w:sz="8" w:space="0" w:color="016D6D" w:themeColor="accent4"/>
          <w:bottom w:val="single" w:sz="8" w:space="0" w:color="016D6D" w:themeColor="accent4"/>
          <w:right w:val="single" w:sz="8" w:space="0" w:color="016D6D" w:themeColor="accent4"/>
        </w:tcBorders>
      </w:tcPr>
    </w:tblStylePr>
    <w:tblStylePr w:type="firstCol">
      <w:rPr>
        <w:b/>
        <w:bCs/>
      </w:rPr>
    </w:tblStylePr>
    <w:tblStylePr w:type="lastCol">
      <w:rPr>
        <w:b/>
        <w:bCs/>
      </w:rPr>
    </w:tblStylePr>
    <w:tblStylePr w:type="band1Vert">
      <w:tblPr/>
      <w:tcPr>
        <w:tcBorders>
          <w:top w:val="single" w:sz="8" w:space="0" w:color="016D6D" w:themeColor="accent4"/>
          <w:left w:val="single" w:sz="8" w:space="0" w:color="016D6D" w:themeColor="accent4"/>
          <w:bottom w:val="single" w:sz="8" w:space="0" w:color="016D6D" w:themeColor="accent4"/>
          <w:right w:val="single" w:sz="8" w:space="0" w:color="016D6D" w:themeColor="accent4"/>
        </w:tcBorders>
      </w:tcPr>
    </w:tblStylePr>
    <w:tblStylePr w:type="band1Horz">
      <w:tblPr/>
      <w:tcPr>
        <w:tcBorders>
          <w:top w:val="single" w:sz="8" w:space="0" w:color="016D6D" w:themeColor="accent4"/>
          <w:left w:val="single" w:sz="8" w:space="0" w:color="016D6D" w:themeColor="accent4"/>
          <w:bottom w:val="single" w:sz="8" w:space="0" w:color="016D6D" w:themeColor="accent4"/>
          <w:right w:val="single" w:sz="8" w:space="0" w:color="016D6D"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FF8649" w:themeColor="accent5"/>
        <w:left w:val="single" w:sz="8" w:space="0" w:color="FF8649" w:themeColor="accent5"/>
        <w:bottom w:val="single" w:sz="8" w:space="0" w:color="FF8649" w:themeColor="accent5"/>
        <w:right w:val="single" w:sz="8" w:space="0" w:color="FF8649" w:themeColor="accent5"/>
      </w:tblBorders>
    </w:tblPr>
    <w:tblStylePr w:type="firstRow">
      <w:pPr>
        <w:spacing w:before="0" w:after="0" w:line="240" w:lineRule="auto"/>
      </w:pPr>
      <w:rPr>
        <w:b/>
        <w:bCs/>
        <w:color w:val="FFFFFF" w:themeColor="background1"/>
      </w:rPr>
      <w:tblPr/>
      <w:tcPr>
        <w:shd w:val="clear" w:color="auto" w:fill="FF8649" w:themeFill="accent5"/>
      </w:tcPr>
    </w:tblStylePr>
    <w:tblStylePr w:type="lastRow">
      <w:pPr>
        <w:spacing w:before="0" w:after="0" w:line="240" w:lineRule="auto"/>
      </w:pPr>
      <w:rPr>
        <w:b/>
        <w:bCs/>
      </w:rPr>
      <w:tblPr/>
      <w:tcPr>
        <w:tcBorders>
          <w:top w:val="double" w:sz="6" w:space="0" w:color="FF8649" w:themeColor="accent5"/>
          <w:left w:val="single" w:sz="8" w:space="0" w:color="FF8649" w:themeColor="accent5"/>
          <w:bottom w:val="single" w:sz="8" w:space="0" w:color="FF8649" w:themeColor="accent5"/>
          <w:right w:val="single" w:sz="8" w:space="0" w:color="FF8649" w:themeColor="accent5"/>
        </w:tcBorders>
      </w:tcPr>
    </w:tblStylePr>
    <w:tblStylePr w:type="firstCol">
      <w:rPr>
        <w:b/>
        <w:bCs/>
      </w:rPr>
    </w:tblStylePr>
    <w:tblStylePr w:type="lastCol">
      <w:rPr>
        <w:b/>
        <w:bCs/>
      </w:rPr>
    </w:tblStylePr>
    <w:tblStylePr w:type="band1Vert">
      <w:tblPr/>
      <w:tcPr>
        <w:tcBorders>
          <w:top w:val="single" w:sz="8" w:space="0" w:color="FF8649" w:themeColor="accent5"/>
          <w:left w:val="single" w:sz="8" w:space="0" w:color="FF8649" w:themeColor="accent5"/>
          <w:bottom w:val="single" w:sz="8" w:space="0" w:color="FF8649" w:themeColor="accent5"/>
          <w:right w:val="single" w:sz="8" w:space="0" w:color="FF8649" w:themeColor="accent5"/>
        </w:tcBorders>
      </w:tcPr>
    </w:tblStylePr>
    <w:tblStylePr w:type="band1Horz">
      <w:tblPr/>
      <w:tcPr>
        <w:tcBorders>
          <w:top w:val="single" w:sz="8" w:space="0" w:color="FF8649" w:themeColor="accent5"/>
          <w:left w:val="single" w:sz="8" w:space="0" w:color="FF8649" w:themeColor="accent5"/>
          <w:bottom w:val="single" w:sz="8" w:space="0" w:color="FF8649" w:themeColor="accent5"/>
          <w:right w:val="single" w:sz="8" w:space="0" w:color="FF8649"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CE4500" w:themeColor="accent6"/>
        <w:left w:val="single" w:sz="8" w:space="0" w:color="CE4500" w:themeColor="accent6"/>
        <w:bottom w:val="single" w:sz="8" w:space="0" w:color="CE4500" w:themeColor="accent6"/>
        <w:right w:val="single" w:sz="8" w:space="0" w:color="CE4500" w:themeColor="accent6"/>
      </w:tblBorders>
    </w:tblPr>
    <w:tblStylePr w:type="firstRow">
      <w:pPr>
        <w:spacing w:before="0" w:after="0" w:line="240" w:lineRule="auto"/>
      </w:pPr>
      <w:rPr>
        <w:b/>
        <w:bCs/>
        <w:color w:val="FFFFFF" w:themeColor="background1"/>
      </w:rPr>
      <w:tblPr/>
      <w:tcPr>
        <w:shd w:val="clear" w:color="auto" w:fill="CE4500" w:themeFill="accent6"/>
      </w:tcPr>
    </w:tblStylePr>
    <w:tblStylePr w:type="lastRow">
      <w:pPr>
        <w:spacing w:before="0" w:after="0" w:line="240" w:lineRule="auto"/>
      </w:pPr>
      <w:rPr>
        <w:b/>
        <w:bCs/>
      </w:rPr>
      <w:tblPr/>
      <w:tcPr>
        <w:tcBorders>
          <w:top w:val="double" w:sz="6" w:space="0" w:color="CE4500" w:themeColor="accent6"/>
          <w:left w:val="single" w:sz="8" w:space="0" w:color="CE4500" w:themeColor="accent6"/>
          <w:bottom w:val="single" w:sz="8" w:space="0" w:color="CE4500" w:themeColor="accent6"/>
          <w:right w:val="single" w:sz="8" w:space="0" w:color="CE4500" w:themeColor="accent6"/>
        </w:tcBorders>
      </w:tcPr>
    </w:tblStylePr>
    <w:tblStylePr w:type="firstCol">
      <w:rPr>
        <w:b/>
        <w:bCs/>
      </w:rPr>
    </w:tblStylePr>
    <w:tblStylePr w:type="lastCol">
      <w:rPr>
        <w:b/>
        <w:bCs/>
      </w:rPr>
    </w:tblStylePr>
    <w:tblStylePr w:type="band1Vert">
      <w:tblPr/>
      <w:tcPr>
        <w:tcBorders>
          <w:top w:val="single" w:sz="8" w:space="0" w:color="CE4500" w:themeColor="accent6"/>
          <w:left w:val="single" w:sz="8" w:space="0" w:color="CE4500" w:themeColor="accent6"/>
          <w:bottom w:val="single" w:sz="8" w:space="0" w:color="CE4500" w:themeColor="accent6"/>
          <w:right w:val="single" w:sz="8" w:space="0" w:color="CE4500" w:themeColor="accent6"/>
        </w:tcBorders>
      </w:tcPr>
    </w:tblStylePr>
    <w:tblStylePr w:type="band1Horz">
      <w:tblPr/>
      <w:tcPr>
        <w:tcBorders>
          <w:top w:val="single" w:sz="8" w:space="0" w:color="CE4500" w:themeColor="accent6"/>
          <w:left w:val="single" w:sz="8" w:space="0" w:color="CE4500" w:themeColor="accent6"/>
          <w:bottom w:val="single" w:sz="8" w:space="0" w:color="CE4500" w:themeColor="accent6"/>
          <w:right w:val="single" w:sz="8" w:space="0" w:color="CE4500"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82624" w:themeColor="text1"/>
        <w:left w:val="single" w:sz="8" w:space="0" w:color="082624" w:themeColor="text1"/>
        <w:bottom w:val="single" w:sz="8" w:space="0" w:color="082624" w:themeColor="text1"/>
        <w:right w:val="single" w:sz="8" w:space="0" w:color="082624" w:themeColor="text1"/>
        <w:insideH w:val="single" w:sz="8" w:space="0" w:color="082624" w:themeColor="text1"/>
        <w:insideV w:val="single" w:sz="8" w:space="0" w:color="082624"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82624" w:themeColor="text1"/>
          <w:left w:val="single" w:sz="8" w:space="0" w:color="082624" w:themeColor="text1"/>
          <w:bottom w:val="single" w:sz="18" w:space="0" w:color="082624" w:themeColor="text1"/>
          <w:right w:val="single" w:sz="8" w:space="0" w:color="082624" w:themeColor="text1"/>
          <w:insideH w:val="nil"/>
          <w:insideV w:val="single" w:sz="8" w:space="0" w:color="082624"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82624" w:themeColor="text1"/>
          <w:left w:val="single" w:sz="8" w:space="0" w:color="082624" w:themeColor="text1"/>
          <w:bottom w:val="single" w:sz="8" w:space="0" w:color="082624" w:themeColor="text1"/>
          <w:right w:val="single" w:sz="8" w:space="0" w:color="082624" w:themeColor="text1"/>
          <w:insideH w:val="nil"/>
          <w:insideV w:val="single" w:sz="8" w:space="0" w:color="082624"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82624" w:themeColor="text1"/>
          <w:left w:val="single" w:sz="8" w:space="0" w:color="082624" w:themeColor="text1"/>
          <w:bottom w:val="single" w:sz="8" w:space="0" w:color="082624" w:themeColor="text1"/>
          <w:right w:val="single" w:sz="8" w:space="0" w:color="082624" w:themeColor="text1"/>
        </w:tcBorders>
      </w:tcPr>
    </w:tblStylePr>
    <w:tblStylePr w:type="band1Vert">
      <w:tblPr/>
      <w:tcPr>
        <w:tcBorders>
          <w:top w:val="single" w:sz="8" w:space="0" w:color="082624" w:themeColor="text1"/>
          <w:left w:val="single" w:sz="8" w:space="0" w:color="082624" w:themeColor="text1"/>
          <w:bottom w:val="single" w:sz="8" w:space="0" w:color="082624" w:themeColor="text1"/>
          <w:right w:val="single" w:sz="8" w:space="0" w:color="082624" w:themeColor="text1"/>
        </w:tcBorders>
        <w:shd w:val="clear" w:color="auto" w:fill="A0EBE6" w:themeFill="text1" w:themeFillTint="3F"/>
      </w:tcPr>
    </w:tblStylePr>
    <w:tblStylePr w:type="band1Horz">
      <w:tblPr/>
      <w:tcPr>
        <w:tcBorders>
          <w:top w:val="single" w:sz="8" w:space="0" w:color="082624" w:themeColor="text1"/>
          <w:left w:val="single" w:sz="8" w:space="0" w:color="082624" w:themeColor="text1"/>
          <w:bottom w:val="single" w:sz="8" w:space="0" w:color="082624" w:themeColor="text1"/>
          <w:right w:val="single" w:sz="8" w:space="0" w:color="082624" w:themeColor="text1"/>
          <w:insideV w:val="single" w:sz="8" w:space="0" w:color="082624" w:themeColor="text1"/>
        </w:tcBorders>
        <w:shd w:val="clear" w:color="auto" w:fill="A0EBE6" w:themeFill="text1" w:themeFillTint="3F"/>
      </w:tcPr>
    </w:tblStylePr>
    <w:tblStylePr w:type="band2Horz">
      <w:tblPr/>
      <w:tcPr>
        <w:tcBorders>
          <w:top w:val="single" w:sz="8" w:space="0" w:color="082624" w:themeColor="text1"/>
          <w:left w:val="single" w:sz="8" w:space="0" w:color="082624" w:themeColor="text1"/>
          <w:bottom w:val="single" w:sz="8" w:space="0" w:color="082624" w:themeColor="text1"/>
          <w:right w:val="single" w:sz="8" w:space="0" w:color="082624" w:themeColor="text1"/>
          <w:insideV w:val="single" w:sz="8" w:space="0" w:color="082624"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00999E" w:themeColor="accent1"/>
        <w:left w:val="single" w:sz="8" w:space="0" w:color="00999E" w:themeColor="accent1"/>
        <w:bottom w:val="single" w:sz="8" w:space="0" w:color="00999E" w:themeColor="accent1"/>
        <w:right w:val="single" w:sz="8" w:space="0" w:color="00999E" w:themeColor="accent1"/>
        <w:insideH w:val="single" w:sz="8" w:space="0" w:color="00999E" w:themeColor="accent1"/>
        <w:insideV w:val="single" w:sz="8" w:space="0" w:color="00999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99E" w:themeColor="accent1"/>
          <w:left w:val="single" w:sz="8" w:space="0" w:color="00999E" w:themeColor="accent1"/>
          <w:bottom w:val="single" w:sz="18" w:space="0" w:color="00999E" w:themeColor="accent1"/>
          <w:right w:val="single" w:sz="8" w:space="0" w:color="00999E" w:themeColor="accent1"/>
          <w:insideH w:val="nil"/>
          <w:insideV w:val="single" w:sz="8" w:space="0" w:color="00999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99E" w:themeColor="accent1"/>
          <w:left w:val="single" w:sz="8" w:space="0" w:color="00999E" w:themeColor="accent1"/>
          <w:bottom w:val="single" w:sz="8" w:space="0" w:color="00999E" w:themeColor="accent1"/>
          <w:right w:val="single" w:sz="8" w:space="0" w:color="00999E" w:themeColor="accent1"/>
          <w:insideH w:val="nil"/>
          <w:insideV w:val="single" w:sz="8" w:space="0" w:color="00999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99E" w:themeColor="accent1"/>
          <w:left w:val="single" w:sz="8" w:space="0" w:color="00999E" w:themeColor="accent1"/>
          <w:bottom w:val="single" w:sz="8" w:space="0" w:color="00999E" w:themeColor="accent1"/>
          <w:right w:val="single" w:sz="8" w:space="0" w:color="00999E" w:themeColor="accent1"/>
        </w:tcBorders>
      </w:tcPr>
    </w:tblStylePr>
    <w:tblStylePr w:type="band1Vert">
      <w:tblPr/>
      <w:tcPr>
        <w:tcBorders>
          <w:top w:val="single" w:sz="8" w:space="0" w:color="00999E" w:themeColor="accent1"/>
          <w:left w:val="single" w:sz="8" w:space="0" w:color="00999E" w:themeColor="accent1"/>
          <w:bottom w:val="single" w:sz="8" w:space="0" w:color="00999E" w:themeColor="accent1"/>
          <w:right w:val="single" w:sz="8" w:space="0" w:color="00999E" w:themeColor="accent1"/>
        </w:tcBorders>
        <w:shd w:val="clear" w:color="auto" w:fill="A8FBFF" w:themeFill="accent1" w:themeFillTint="3F"/>
      </w:tcPr>
    </w:tblStylePr>
    <w:tblStylePr w:type="band1Horz">
      <w:tblPr/>
      <w:tcPr>
        <w:tcBorders>
          <w:top w:val="single" w:sz="8" w:space="0" w:color="00999E" w:themeColor="accent1"/>
          <w:left w:val="single" w:sz="8" w:space="0" w:color="00999E" w:themeColor="accent1"/>
          <w:bottom w:val="single" w:sz="8" w:space="0" w:color="00999E" w:themeColor="accent1"/>
          <w:right w:val="single" w:sz="8" w:space="0" w:color="00999E" w:themeColor="accent1"/>
          <w:insideV w:val="single" w:sz="8" w:space="0" w:color="00999E" w:themeColor="accent1"/>
        </w:tcBorders>
        <w:shd w:val="clear" w:color="auto" w:fill="A8FBFF" w:themeFill="accent1" w:themeFillTint="3F"/>
      </w:tcPr>
    </w:tblStylePr>
    <w:tblStylePr w:type="band2Horz">
      <w:tblPr/>
      <w:tcPr>
        <w:tcBorders>
          <w:top w:val="single" w:sz="8" w:space="0" w:color="00999E" w:themeColor="accent1"/>
          <w:left w:val="single" w:sz="8" w:space="0" w:color="00999E" w:themeColor="accent1"/>
          <w:bottom w:val="single" w:sz="8" w:space="0" w:color="00999E" w:themeColor="accent1"/>
          <w:right w:val="single" w:sz="8" w:space="0" w:color="00999E" w:themeColor="accent1"/>
          <w:insideV w:val="single" w:sz="8" w:space="0" w:color="00999E"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FF6108" w:themeColor="accent2"/>
        <w:left w:val="single" w:sz="8" w:space="0" w:color="FF6108" w:themeColor="accent2"/>
        <w:bottom w:val="single" w:sz="8" w:space="0" w:color="FF6108" w:themeColor="accent2"/>
        <w:right w:val="single" w:sz="8" w:space="0" w:color="FF6108" w:themeColor="accent2"/>
        <w:insideH w:val="single" w:sz="8" w:space="0" w:color="FF6108" w:themeColor="accent2"/>
        <w:insideV w:val="single" w:sz="8" w:space="0" w:color="FF6108"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6108" w:themeColor="accent2"/>
          <w:left w:val="single" w:sz="8" w:space="0" w:color="FF6108" w:themeColor="accent2"/>
          <w:bottom w:val="single" w:sz="18" w:space="0" w:color="FF6108" w:themeColor="accent2"/>
          <w:right w:val="single" w:sz="8" w:space="0" w:color="FF6108" w:themeColor="accent2"/>
          <w:insideH w:val="nil"/>
          <w:insideV w:val="single" w:sz="8" w:space="0" w:color="FF6108"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6108" w:themeColor="accent2"/>
          <w:left w:val="single" w:sz="8" w:space="0" w:color="FF6108" w:themeColor="accent2"/>
          <w:bottom w:val="single" w:sz="8" w:space="0" w:color="FF6108" w:themeColor="accent2"/>
          <w:right w:val="single" w:sz="8" w:space="0" w:color="FF6108" w:themeColor="accent2"/>
          <w:insideH w:val="nil"/>
          <w:insideV w:val="single" w:sz="8" w:space="0" w:color="FF6108"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6108" w:themeColor="accent2"/>
          <w:left w:val="single" w:sz="8" w:space="0" w:color="FF6108" w:themeColor="accent2"/>
          <w:bottom w:val="single" w:sz="8" w:space="0" w:color="FF6108" w:themeColor="accent2"/>
          <w:right w:val="single" w:sz="8" w:space="0" w:color="FF6108" w:themeColor="accent2"/>
        </w:tcBorders>
      </w:tcPr>
    </w:tblStylePr>
    <w:tblStylePr w:type="band1Vert">
      <w:tblPr/>
      <w:tcPr>
        <w:tcBorders>
          <w:top w:val="single" w:sz="8" w:space="0" w:color="FF6108" w:themeColor="accent2"/>
          <w:left w:val="single" w:sz="8" w:space="0" w:color="FF6108" w:themeColor="accent2"/>
          <w:bottom w:val="single" w:sz="8" w:space="0" w:color="FF6108" w:themeColor="accent2"/>
          <w:right w:val="single" w:sz="8" w:space="0" w:color="FF6108" w:themeColor="accent2"/>
        </w:tcBorders>
        <w:shd w:val="clear" w:color="auto" w:fill="FFD7C1" w:themeFill="accent2" w:themeFillTint="3F"/>
      </w:tcPr>
    </w:tblStylePr>
    <w:tblStylePr w:type="band1Horz">
      <w:tblPr/>
      <w:tcPr>
        <w:tcBorders>
          <w:top w:val="single" w:sz="8" w:space="0" w:color="FF6108" w:themeColor="accent2"/>
          <w:left w:val="single" w:sz="8" w:space="0" w:color="FF6108" w:themeColor="accent2"/>
          <w:bottom w:val="single" w:sz="8" w:space="0" w:color="FF6108" w:themeColor="accent2"/>
          <w:right w:val="single" w:sz="8" w:space="0" w:color="FF6108" w:themeColor="accent2"/>
          <w:insideV w:val="single" w:sz="8" w:space="0" w:color="FF6108" w:themeColor="accent2"/>
        </w:tcBorders>
        <w:shd w:val="clear" w:color="auto" w:fill="FFD7C1" w:themeFill="accent2" w:themeFillTint="3F"/>
      </w:tcPr>
    </w:tblStylePr>
    <w:tblStylePr w:type="band2Horz">
      <w:tblPr/>
      <w:tcPr>
        <w:tcBorders>
          <w:top w:val="single" w:sz="8" w:space="0" w:color="FF6108" w:themeColor="accent2"/>
          <w:left w:val="single" w:sz="8" w:space="0" w:color="FF6108" w:themeColor="accent2"/>
          <w:bottom w:val="single" w:sz="8" w:space="0" w:color="FF6108" w:themeColor="accent2"/>
          <w:right w:val="single" w:sz="8" w:space="0" w:color="FF6108" w:themeColor="accent2"/>
          <w:insideV w:val="single" w:sz="8" w:space="0" w:color="FF6108"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46C1C1" w:themeColor="accent3"/>
        <w:left w:val="single" w:sz="8" w:space="0" w:color="46C1C1" w:themeColor="accent3"/>
        <w:bottom w:val="single" w:sz="8" w:space="0" w:color="46C1C1" w:themeColor="accent3"/>
        <w:right w:val="single" w:sz="8" w:space="0" w:color="46C1C1" w:themeColor="accent3"/>
        <w:insideH w:val="single" w:sz="8" w:space="0" w:color="46C1C1" w:themeColor="accent3"/>
        <w:insideV w:val="single" w:sz="8" w:space="0" w:color="46C1C1"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6C1C1" w:themeColor="accent3"/>
          <w:left w:val="single" w:sz="8" w:space="0" w:color="46C1C1" w:themeColor="accent3"/>
          <w:bottom w:val="single" w:sz="18" w:space="0" w:color="46C1C1" w:themeColor="accent3"/>
          <w:right w:val="single" w:sz="8" w:space="0" w:color="46C1C1" w:themeColor="accent3"/>
          <w:insideH w:val="nil"/>
          <w:insideV w:val="single" w:sz="8" w:space="0" w:color="46C1C1"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6C1C1" w:themeColor="accent3"/>
          <w:left w:val="single" w:sz="8" w:space="0" w:color="46C1C1" w:themeColor="accent3"/>
          <w:bottom w:val="single" w:sz="8" w:space="0" w:color="46C1C1" w:themeColor="accent3"/>
          <w:right w:val="single" w:sz="8" w:space="0" w:color="46C1C1" w:themeColor="accent3"/>
          <w:insideH w:val="nil"/>
          <w:insideV w:val="single" w:sz="8" w:space="0" w:color="46C1C1"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6C1C1" w:themeColor="accent3"/>
          <w:left w:val="single" w:sz="8" w:space="0" w:color="46C1C1" w:themeColor="accent3"/>
          <w:bottom w:val="single" w:sz="8" w:space="0" w:color="46C1C1" w:themeColor="accent3"/>
          <w:right w:val="single" w:sz="8" w:space="0" w:color="46C1C1" w:themeColor="accent3"/>
        </w:tcBorders>
      </w:tcPr>
    </w:tblStylePr>
    <w:tblStylePr w:type="band1Vert">
      <w:tblPr/>
      <w:tcPr>
        <w:tcBorders>
          <w:top w:val="single" w:sz="8" w:space="0" w:color="46C1C1" w:themeColor="accent3"/>
          <w:left w:val="single" w:sz="8" w:space="0" w:color="46C1C1" w:themeColor="accent3"/>
          <w:bottom w:val="single" w:sz="8" w:space="0" w:color="46C1C1" w:themeColor="accent3"/>
          <w:right w:val="single" w:sz="8" w:space="0" w:color="46C1C1" w:themeColor="accent3"/>
        </w:tcBorders>
        <w:shd w:val="clear" w:color="auto" w:fill="D1EFEF" w:themeFill="accent3" w:themeFillTint="3F"/>
      </w:tcPr>
    </w:tblStylePr>
    <w:tblStylePr w:type="band1Horz">
      <w:tblPr/>
      <w:tcPr>
        <w:tcBorders>
          <w:top w:val="single" w:sz="8" w:space="0" w:color="46C1C1" w:themeColor="accent3"/>
          <w:left w:val="single" w:sz="8" w:space="0" w:color="46C1C1" w:themeColor="accent3"/>
          <w:bottom w:val="single" w:sz="8" w:space="0" w:color="46C1C1" w:themeColor="accent3"/>
          <w:right w:val="single" w:sz="8" w:space="0" w:color="46C1C1" w:themeColor="accent3"/>
          <w:insideV w:val="single" w:sz="8" w:space="0" w:color="46C1C1" w:themeColor="accent3"/>
        </w:tcBorders>
        <w:shd w:val="clear" w:color="auto" w:fill="D1EFEF" w:themeFill="accent3" w:themeFillTint="3F"/>
      </w:tcPr>
    </w:tblStylePr>
    <w:tblStylePr w:type="band2Horz">
      <w:tblPr/>
      <w:tcPr>
        <w:tcBorders>
          <w:top w:val="single" w:sz="8" w:space="0" w:color="46C1C1" w:themeColor="accent3"/>
          <w:left w:val="single" w:sz="8" w:space="0" w:color="46C1C1" w:themeColor="accent3"/>
          <w:bottom w:val="single" w:sz="8" w:space="0" w:color="46C1C1" w:themeColor="accent3"/>
          <w:right w:val="single" w:sz="8" w:space="0" w:color="46C1C1" w:themeColor="accent3"/>
          <w:insideV w:val="single" w:sz="8" w:space="0" w:color="46C1C1"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016D6D" w:themeColor="accent4"/>
        <w:left w:val="single" w:sz="8" w:space="0" w:color="016D6D" w:themeColor="accent4"/>
        <w:bottom w:val="single" w:sz="8" w:space="0" w:color="016D6D" w:themeColor="accent4"/>
        <w:right w:val="single" w:sz="8" w:space="0" w:color="016D6D" w:themeColor="accent4"/>
        <w:insideH w:val="single" w:sz="8" w:space="0" w:color="016D6D" w:themeColor="accent4"/>
        <w:insideV w:val="single" w:sz="8" w:space="0" w:color="016D6D"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16D6D" w:themeColor="accent4"/>
          <w:left w:val="single" w:sz="8" w:space="0" w:color="016D6D" w:themeColor="accent4"/>
          <w:bottom w:val="single" w:sz="18" w:space="0" w:color="016D6D" w:themeColor="accent4"/>
          <w:right w:val="single" w:sz="8" w:space="0" w:color="016D6D" w:themeColor="accent4"/>
          <w:insideH w:val="nil"/>
          <w:insideV w:val="single" w:sz="8" w:space="0" w:color="016D6D"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16D6D" w:themeColor="accent4"/>
          <w:left w:val="single" w:sz="8" w:space="0" w:color="016D6D" w:themeColor="accent4"/>
          <w:bottom w:val="single" w:sz="8" w:space="0" w:color="016D6D" w:themeColor="accent4"/>
          <w:right w:val="single" w:sz="8" w:space="0" w:color="016D6D" w:themeColor="accent4"/>
          <w:insideH w:val="nil"/>
          <w:insideV w:val="single" w:sz="8" w:space="0" w:color="016D6D"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16D6D" w:themeColor="accent4"/>
          <w:left w:val="single" w:sz="8" w:space="0" w:color="016D6D" w:themeColor="accent4"/>
          <w:bottom w:val="single" w:sz="8" w:space="0" w:color="016D6D" w:themeColor="accent4"/>
          <w:right w:val="single" w:sz="8" w:space="0" w:color="016D6D" w:themeColor="accent4"/>
        </w:tcBorders>
      </w:tcPr>
    </w:tblStylePr>
    <w:tblStylePr w:type="band1Vert">
      <w:tblPr/>
      <w:tcPr>
        <w:tcBorders>
          <w:top w:val="single" w:sz="8" w:space="0" w:color="016D6D" w:themeColor="accent4"/>
          <w:left w:val="single" w:sz="8" w:space="0" w:color="016D6D" w:themeColor="accent4"/>
          <w:bottom w:val="single" w:sz="8" w:space="0" w:color="016D6D" w:themeColor="accent4"/>
          <w:right w:val="single" w:sz="8" w:space="0" w:color="016D6D" w:themeColor="accent4"/>
        </w:tcBorders>
        <w:shd w:val="clear" w:color="auto" w:fill="9CFEFE" w:themeFill="accent4" w:themeFillTint="3F"/>
      </w:tcPr>
    </w:tblStylePr>
    <w:tblStylePr w:type="band1Horz">
      <w:tblPr/>
      <w:tcPr>
        <w:tcBorders>
          <w:top w:val="single" w:sz="8" w:space="0" w:color="016D6D" w:themeColor="accent4"/>
          <w:left w:val="single" w:sz="8" w:space="0" w:color="016D6D" w:themeColor="accent4"/>
          <w:bottom w:val="single" w:sz="8" w:space="0" w:color="016D6D" w:themeColor="accent4"/>
          <w:right w:val="single" w:sz="8" w:space="0" w:color="016D6D" w:themeColor="accent4"/>
          <w:insideV w:val="single" w:sz="8" w:space="0" w:color="016D6D" w:themeColor="accent4"/>
        </w:tcBorders>
        <w:shd w:val="clear" w:color="auto" w:fill="9CFEFE" w:themeFill="accent4" w:themeFillTint="3F"/>
      </w:tcPr>
    </w:tblStylePr>
    <w:tblStylePr w:type="band2Horz">
      <w:tblPr/>
      <w:tcPr>
        <w:tcBorders>
          <w:top w:val="single" w:sz="8" w:space="0" w:color="016D6D" w:themeColor="accent4"/>
          <w:left w:val="single" w:sz="8" w:space="0" w:color="016D6D" w:themeColor="accent4"/>
          <w:bottom w:val="single" w:sz="8" w:space="0" w:color="016D6D" w:themeColor="accent4"/>
          <w:right w:val="single" w:sz="8" w:space="0" w:color="016D6D" w:themeColor="accent4"/>
          <w:insideV w:val="single" w:sz="8" w:space="0" w:color="016D6D"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FF8649" w:themeColor="accent5"/>
        <w:left w:val="single" w:sz="8" w:space="0" w:color="FF8649" w:themeColor="accent5"/>
        <w:bottom w:val="single" w:sz="8" w:space="0" w:color="FF8649" w:themeColor="accent5"/>
        <w:right w:val="single" w:sz="8" w:space="0" w:color="FF8649" w:themeColor="accent5"/>
        <w:insideH w:val="single" w:sz="8" w:space="0" w:color="FF8649" w:themeColor="accent5"/>
        <w:insideV w:val="single" w:sz="8" w:space="0" w:color="FF8649"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8649" w:themeColor="accent5"/>
          <w:left w:val="single" w:sz="8" w:space="0" w:color="FF8649" w:themeColor="accent5"/>
          <w:bottom w:val="single" w:sz="18" w:space="0" w:color="FF8649" w:themeColor="accent5"/>
          <w:right w:val="single" w:sz="8" w:space="0" w:color="FF8649" w:themeColor="accent5"/>
          <w:insideH w:val="nil"/>
          <w:insideV w:val="single" w:sz="8" w:space="0" w:color="FF8649"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8649" w:themeColor="accent5"/>
          <w:left w:val="single" w:sz="8" w:space="0" w:color="FF8649" w:themeColor="accent5"/>
          <w:bottom w:val="single" w:sz="8" w:space="0" w:color="FF8649" w:themeColor="accent5"/>
          <w:right w:val="single" w:sz="8" w:space="0" w:color="FF8649" w:themeColor="accent5"/>
          <w:insideH w:val="nil"/>
          <w:insideV w:val="single" w:sz="8" w:space="0" w:color="FF8649"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8649" w:themeColor="accent5"/>
          <w:left w:val="single" w:sz="8" w:space="0" w:color="FF8649" w:themeColor="accent5"/>
          <w:bottom w:val="single" w:sz="8" w:space="0" w:color="FF8649" w:themeColor="accent5"/>
          <w:right w:val="single" w:sz="8" w:space="0" w:color="FF8649" w:themeColor="accent5"/>
        </w:tcBorders>
      </w:tcPr>
    </w:tblStylePr>
    <w:tblStylePr w:type="band1Vert">
      <w:tblPr/>
      <w:tcPr>
        <w:tcBorders>
          <w:top w:val="single" w:sz="8" w:space="0" w:color="FF8649" w:themeColor="accent5"/>
          <w:left w:val="single" w:sz="8" w:space="0" w:color="FF8649" w:themeColor="accent5"/>
          <w:bottom w:val="single" w:sz="8" w:space="0" w:color="FF8649" w:themeColor="accent5"/>
          <w:right w:val="single" w:sz="8" w:space="0" w:color="FF8649" w:themeColor="accent5"/>
        </w:tcBorders>
        <w:shd w:val="clear" w:color="auto" w:fill="FFE1D2" w:themeFill="accent5" w:themeFillTint="3F"/>
      </w:tcPr>
    </w:tblStylePr>
    <w:tblStylePr w:type="band1Horz">
      <w:tblPr/>
      <w:tcPr>
        <w:tcBorders>
          <w:top w:val="single" w:sz="8" w:space="0" w:color="FF8649" w:themeColor="accent5"/>
          <w:left w:val="single" w:sz="8" w:space="0" w:color="FF8649" w:themeColor="accent5"/>
          <w:bottom w:val="single" w:sz="8" w:space="0" w:color="FF8649" w:themeColor="accent5"/>
          <w:right w:val="single" w:sz="8" w:space="0" w:color="FF8649" w:themeColor="accent5"/>
          <w:insideV w:val="single" w:sz="8" w:space="0" w:color="FF8649" w:themeColor="accent5"/>
        </w:tcBorders>
        <w:shd w:val="clear" w:color="auto" w:fill="FFE1D2" w:themeFill="accent5" w:themeFillTint="3F"/>
      </w:tcPr>
    </w:tblStylePr>
    <w:tblStylePr w:type="band2Horz">
      <w:tblPr/>
      <w:tcPr>
        <w:tcBorders>
          <w:top w:val="single" w:sz="8" w:space="0" w:color="FF8649" w:themeColor="accent5"/>
          <w:left w:val="single" w:sz="8" w:space="0" w:color="FF8649" w:themeColor="accent5"/>
          <w:bottom w:val="single" w:sz="8" w:space="0" w:color="FF8649" w:themeColor="accent5"/>
          <w:right w:val="single" w:sz="8" w:space="0" w:color="FF8649" w:themeColor="accent5"/>
          <w:insideV w:val="single" w:sz="8" w:space="0" w:color="FF8649"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CE4500" w:themeColor="accent6"/>
        <w:left w:val="single" w:sz="8" w:space="0" w:color="CE4500" w:themeColor="accent6"/>
        <w:bottom w:val="single" w:sz="8" w:space="0" w:color="CE4500" w:themeColor="accent6"/>
        <w:right w:val="single" w:sz="8" w:space="0" w:color="CE4500" w:themeColor="accent6"/>
        <w:insideH w:val="single" w:sz="8" w:space="0" w:color="CE4500" w:themeColor="accent6"/>
        <w:insideV w:val="single" w:sz="8" w:space="0" w:color="CE450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E4500" w:themeColor="accent6"/>
          <w:left w:val="single" w:sz="8" w:space="0" w:color="CE4500" w:themeColor="accent6"/>
          <w:bottom w:val="single" w:sz="18" w:space="0" w:color="CE4500" w:themeColor="accent6"/>
          <w:right w:val="single" w:sz="8" w:space="0" w:color="CE4500" w:themeColor="accent6"/>
          <w:insideH w:val="nil"/>
          <w:insideV w:val="single" w:sz="8" w:space="0" w:color="CE450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E4500" w:themeColor="accent6"/>
          <w:left w:val="single" w:sz="8" w:space="0" w:color="CE4500" w:themeColor="accent6"/>
          <w:bottom w:val="single" w:sz="8" w:space="0" w:color="CE4500" w:themeColor="accent6"/>
          <w:right w:val="single" w:sz="8" w:space="0" w:color="CE4500" w:themeColor="accent6"/>
          <w:insideH w:val="nil"/>
          <w:insideV w:val="single" w:sz="8" w:space="0" w:color="CE450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E4500" w:themeColor="accent6"/>
          <w:left w:val="single" w:sz="8" w:space="0" w:color="CE4500" w:themeColor="accent6"/>
          <w:bottom w:val="single" w:sz="8" w:space="0" w:color="CE4500" w:themeColor="accent6"/>
          <w:right w:val="single" w:sz="8" w:space="0" w:color="CE4500" w:themeColor="accent6"/>
        </w:tcBorders>
      </w:tcPr>
    </w:tblStylePr>
    <w:tblStylePr w:type="band1Vert">
      <w:tblPr/>
      <w:tcPr>
        <w:tcBorders>
          <w:top w:val="single" w:sz="8" w:space="0" w:color="CE4500" w:themeColor="accent6"/>
          <w:left w:val="single" w:sz="8" w:space="0" w:color="CE4500" w:themeColor="accent6"/>
          <w:bottom w:val="single" w:sz="8" w:space="0" w:color="CE4500" w:themeColor="accent6"/>
          <w:right w:val="single" w:sz="8" w:space="0" w:color="CE4500" w:themeColor="accent6"/>
        </w:tcBorders>
        <w:shd w:val="clear" w:color="auto" w:fill="FFCCB3" w:themeFill="accent6" w:themeFillTint="3F"/>
      </w:tcPr>
    </w:tblStylePr>
    <w:tblStylePr w:type="band1Horz">
      <w:tblPr/>
      <w:tcPr>
        <w:tcBorders>
          <w:top w:val="single" w:sz="8" w:space="0" w:color="CE4500" w:themeColor="accent6"/>
          <w:left w:val="single" w:sz="8" w:space="0" w:color="CE4500" w:themeColor="accent6"/>
          <w:bottom w:val="single" w:sz="8" w:space="0" w:color="CE4500" w:themeColor="accent6"/>
          <w:right w:val="single" w:sz="8" w:space="0" w:color="CE4500" w:themeColor="accent6"/>
          <w:insideV w:val="single" w:sz="8" w:space="0" w:color="CE4500" w:themeColor="accent6"/>
        </w:tcBorders>
        <w:shd w:val="clear" w:color="auto" w:fill="FFCCB3" w:themeFill="accent6" w:themeFillTint="3F"/>
      </w:tcPr>
    </w:tblStylePr>
    <w:tblStylePr w:type="band2Horz">
      <w:tblPr/>
      <w:tcPr>
        <w:tcBorders>
          <w:top w:val="single" w:sz="8" w:space="0" w:color="CE4500" w:themeColor="accent6"/>
          <w:left w:val="single" w:sz="8" w:space="0" w:color="CE4500" w:themeColor="accent6"/>
          <w:bottom w:val="single" w:sz="8" w:space="0" w:color="CE4500" w:themeColor="accent6"/>
          <w:right w:val="single" w:sz="8" w:space="0" w:color="CE4500" w:themeColor="accent6"/>
          <w:insideV w:val="single" w:sz="8" w:space="0" w:color="CE4500"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1C867E" w:themeColor="text1" w:themeTint="BF"/>
        <w:left w:val="single" w:sz="8" w:space="0" w:color="1C867E" w:themeColor="text1" w:themeTint="BF"/>
        <w:bottom w:val="single" w:sz="8" w:space="0" w:color="1C867E" w:themeColor="text1" w:themeTint="BF"/>
        <w:right w:val="single" w:sz="8" w:space="0" w:color="1C867E" w:themeColor="text1" w:themeTint="BF"/>
        <w:insideH w:val="single" w:sz="8" w:space="0" w:color="1C867E" w:themeColor="text1" w:themeTint="BF"/>
      </w:tblBorders>
    </w:tblPr>
    <w:tblStylePr w:type="firstRow">
      <w:pPr>
        <w:spacing w:before="0" w:after="0" w:line="240" w:lineRule="auto"/>
      </w:pPr>
      <w:rPr>
        <w:b/>
        <w:bCs/>
        <w:color w:val="FFFFFF" w:themeColor="background1"/>
      </w:rPr>
      <w:tblPr/>
      <w:tcPr>
        <w:tcBorders>
          <w:top w:val="single" w:sz="8" w:space="0" w:color="1C867E" w:themeColor="text1" w:themeTint="BF"/>
          <w:left w:val="single" w:sz="8" w:space="0" w:color="1C867E" w:themeColor="text1" w:themeTint="BF"/>
          <w:bottom w:val="single" w:sz="8" w:space="0" w:color="1C867E" w:themeColor="text1" w:themeTint="BF"/>
          <w:right w:val="single" w:sz="8" w:space="0" w:color="1C867E" w:themeColor="text1" w:themeTint="BF"/>
          <w:insideH w:val="nil"/>
          <w:insideV w:val="nil"/>
        </w:tcBorders>
        <w:shd w:val="clear" w:color="auto" w:fill="082624" w:themeFill="text1"/>
      </w:tcPr>
    </w:tblStylePr>
    <w:tblStylePr w:type="lastRow">
      <w:pPr>
        <w:spacing w:before="0" w:after="0" w:line="240" w:lineRule="auto"/>
      </w:pPr>
      <w:rPr>
        <w:b/>
        <w:bCs/>
      </w:rPr>
      <w:tblPr/>
      <w:tcPr>
        <w:tcBorders>
          <w:top w:val="double" w:sz="6" w:space="0" w:color="1C867E" w:themeColor="text1" w:themeTint="BF"/>
          <w:left w:val="single" w:sz="8" w:space="0" w:color="1C867E" w:themeColor="text1" w:themeTint="BF"/>
          <w:bottom w:val="single" w:sz="8" w:space="0" w:color="1C867E" w:themeColor="text1" w:themeTint="BF"/>
          <w:right w:val="single" w:sz="8" w:space="0" w:color="1C867E" w:themeColor="text1" w:themeTint="BF"/>
          <w:insideH w:val="nil"/>
          <w:insideV w:val="nil"/>
        </w:tcBorders>
      </w:tcPr>
    </w:tblStylePr>
    <w:tblStylePr w:type="firstCol">
      <w:rPr>
        <w:b/>
        <w:bCs/>
      </w:rPr>
    </w:tblStylePr>
    <w:tblStylePr w:type="lastCol">
      <w:rPr>
        <w:b/>
        <w:bCs/>
      </w:rPr>
    </w:tblStylePr>
    <w:tblStylePr w:type="band1Vert">
      <w:tblPr/>
      <w:tcPr>
        <w:shd w:val="clear" w:color="auto" w:fill="A0EBE6" w:themeFill="text1" w:themeFillTint="3F"/>
      </w:tcPr>
    </w:tblStylePr>
    <w:tblStylePr w:type="band1Horz">
      <w:tblPr/>
      <w:tcPr>
        <w:tcBorders>
          <w:insideH w:val="nil"/>
          <w:insideV w:val="nil"/>
        </w:tcBorders>
        <w:shd w:val="clear" w:color="auto" w:fill="A0EBE6"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00EDF6" w:themeColor="accent1" w:themeTint="BF"/>
        <w:left w:val="single" w:sz="8" w:space="0" w:color="00EDF6" w:themeColor="accent1" w:themeTint="BF"/>
        <w:bottom w:val="single" w:sz="8" w:space="0" w:color="00EDF6" w:themeColor="accent1" w:themeTint="BF"/>
        <w:right w:val="single" w:sz="8" w:space="0" w:color="00EDF6" w:themeColor="accent1" w:themeTint="BF"/>
        <w:insideH w:val="single" w:sz="8" w:space="0" w:color="00EDF6" w:themeColor="accent1" w:themeTint="BF"/>
      </w:tblBorders>
    </w:tblPr>
    <w:tblStylePr w:type="firstRow">
      <w:pPr>
        <w:spacing w:before="0" w:after="0" w:line="240" w:lineRule="auto"/>
      </w:pPr>
      <w:rPr>
        <w:b/>
        <w:bCs/>
        <w:color w:val="FFFFFF" w:themeColor="background1"/>
      </w:rPr>
      <w:tblPr/>
      <w:tcPr>
        <w:tcBorders>
          <w:top w:val="single" w:sz="8" w:space="0" w:color="00EDF6" w:themeColor="accent1" w:themeTint="BF"/>
          <w:left w:val="single" w:sz="8" w:space="0" w:color="00EDF6" w:themeColor="accent1" w:themeTint="BF"/>
          <w:bottom w:val="single" w:sz="8" w:space="0" w:color="00EDF6" w:themeColor="accent1" w:themeTint="BF"/>
          <w:right w:val="single" w:sz="8" w:space="0" w:color="00EDF6" w:themeColor="accent1" w:themeTint="BF"/>
          <w:insideH w:val="nil"/>
          <w:insideV w:val="nil"/>
        </w:tcBorders>
        <w:shd w:val="clear" w:color="auto" w:fill="00999E" w:themeFill="accent1"/>
      </w:tcPr>
    </w:tblStylePr>
    <w:tblStylePr w:type="lastRow">
      <w:pPr>
        <w:spacing w:before="0" w:after="0" w:line="240" w:lineRule="auto"/>
      </w:pPr>
      <w:rPr>
        <w:b/>
        <w:bCs/>
      </w:rPr>
      <w:tblPr/>
      <w:tcPr>
        <w:tcBorders>
          <w:top w:val="double" w:sz="6" w:space="0" w:color="00EDF6" w:themeColor="accent1" w:themeTint="BF"/>
          <w:left w:val="single" w:sz="8" w:space="0" w:color="00EDF6" w:themeColor="accent1" w:themeTint="BF"/>
          <w:bottom w:val="single" w:sz="8" w:space="0" w:color="00EDF6" w:themeColor="accent1" w:themeTint="BF"/>
          <w:right w:val="single" w:sz="8" w:space="0" w:color="00EDF6" w:themeColor="accent1" w:themeTint="BF"/>
          <w:insideH w:val="nil"/>
          <w:insideV w:val="nil"/>
        </w:tcBorders>
      </w:tcPr>
    </w:tblStylePr>
    <w:tblStylePr w:type="firstCol">
      <w:rPr>
        <w:b/>
        <w:bCs/>
      </w:rPr>
    </w:tblStylePr>
    <w:tblStylePr w:type="lastCol">
      <w:rPr>
        <w:b/>
        <w:bCs/>
      </w:rPr>
    </w:tblStylePr>
    <w:tblStylePr w:type="band1Vert">
      <w:tblPr/>
      <w:tcPr>
        <w:shd w:val="clear" w:color="auto" w:fill="A8FBFF" w:themeFill="accent1" w:themeFillTint="3F"/>
      </w:tcPr>
    </w:tblStylePr>
    <w:tblStylePr w:type="band1Horz">
      <w:tblPr/>
      <w:tcPr>
        <w:tcBorders>
          <w:insideH w:val="nil"/>
          <w:insideV w:val="nil"/>
        </w:tcBorders>
        <w:shd w:val="clear" w:color="auto" w:fill="A8FB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FF8745" w:themeColor="accent2" w:themeTint="BF"/>
        <w:left w:val="single" w:sz="8" w:space="0" w:color="FF8745" w:themeColor="accent2" w:themeTint="BF"/>
        <w:bottom w:val="single" w:sz="8" w:space="0" w:color="FF8745" w:themeColor="accent2" w:themeTint="BF"/>
        <w:right w:val="single" w:sz="8" w:space="0" w:color="FF8745" w:themeColor="accent2" w:themeTint="BF"/>
        <w:insideH w:val="single" w:sz="8" w:space="0" w:color="FF8745" w:themeColor="accent2" w:themeTint="BF"/>
      </w:tblBorders>
    </w:tblPr>
    <w:tblStylePr w:type="firstRow">
      <w:pPr>
        <w:spacing w:before="0" w:after="0" w:line="240" w:lineRule="auto"/>
      </w:pPr>
      <w:rPr>
        <w:b/>
        <w:bCs/>
        <w:color w:val="FFFFFF" w:themeColor="background1"/>
      </w:rPr>
      <w:tblPr/>
      <w:tcPr>
        <w:tcBorders>
          <w:top w:val="single" w:sz="8" w:space="0" w:color="FF8745" w:themeColor="accent2" w:themeTint="BF"/>
          <w:left w:val="single" w:sz="8" w:space="0" w:color="FF8745" w:themeColor="accent2" w:themeTint="BF"/>
          <w:bottom w:val="single" w:sz="8" w:space="0" w:color="FF8745" w:themeColor="accent2" w:themeTint="BF"/>
          <w:right w:val="single" w:sz="8" w:space="0" w:color="FF8745" w:themeColor="accent2" w:themeTint="BF"/>
          <w:insideH w:val="nil"/>
          <w:insideV w:val="nil"/>
        </w:tcBorders>
        <w:shd w:val="clear" w:color="auto" w:fill="FF6108" w:themeFill="accent2"/>
      </w:tcPr>
    </w:tblStylePr>
    <w:tblStylePr w:type="lastRow">
      <w:pPr>
        <w:spacing w:before="0" w:after="0" w:line="240" w:lineRule="auto"/>
      </w:pPr>
      <w:rPr>
        <w:b/>
        <w:bCs/>
      </w:rPr>
      <w:tblPr/>
      <w:tcPr>
        <w:tcBorders>
          <w:top w:val="double" w:sz="6" w:space="0" w:color="FF8745" w:themeColor="accent2" w:themeTint="BF"/>
          <w:left w:val="single" w:sz="8" w:space="0" w:color="FF8745" w:themeColor="accent2" w:themeTint="BF"/>
          <w:bottom w:val="single" w:sz="8" w:space="0" w:color="FF8745" w:themeColor="accent2" w:themeTint="BF"/>
          <w:right w:val="single" w:sz="8" w:space="0" w:color="FF874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FD7C1" w:themeFill="accent2" w:themeFillTint="3F"/>
      </w:tcPr>
    </w:tblStylePr>
    <w:tblStylePr w:type="band1Horz">
      <w:tblPr/>
      <w:tcPr>
        <w:tcBorders>
          <w:insideH w:val="nil"/>
          <w:insideV w:val="nil"/>
        </w:tcBorders>
        <w:shd w:val="clear" w:color="auto" w:fill="FFD7C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74D0D0" w:themeColor="accent3" w:themeTint="BF"/>
        <w:left w:val="single" w:sz="8" w:space="0" w:color="74D0D0" w:themeColor="accent3" w:themeTint="BF"/>
        <w:bottom w:val="single" w:sz="8" w:space="0" w:color="74D0D0" w:themeColor="accent3" w:themeTint="BF"/>
        <w:right w:val="single" w:sz="8" w:space="0" w:color="74D0D0" w:themeColor="accent3" w:themeTint="BF"/>
        <w:insideH w:val="single" w:sz="8" w:space="0" w:color="74D0D0" w:themeColor="accent3" w:themeTint="BF"/>
      </w:tblBorders>
    </w:tblPr>
    <w:tblStylePr w:type="firstRow">
      <w:pPr>
        <w:spacing w:before="0" w:after="0" w:line="240" w:lineRule="auto"/>
      </w:pPr>
      <w:rPr>
        <w:b/>
        <w:bCs/>
        <w:color w:val="FFFFFF" w:themeColor="background1"/>
      </w:rPr>
      <w:tblPr/>
      <w:tcPr>
        <w:tcBorders>
          <w:top w:val="single" w:sz="8" w:space="0" w:color="74D0D0" w:themeColor="accent3" w:themeTint="BF"/>
          <w:left w:val="single" w:sz="8" w:space="0" w:color="74D0D0" w:themeColor="accent3" w:themeTint="BF"/>
          <w:bottom w:val="single" w:sz="8" w:space="0" w:color="74D0D0" w:themeColor="accent3" w:themeTint="BF"/>
          <w:right w:val="single" w:sz="8" w:space="0" w:color="74D0D0" w:themeColor="accent3" w:themeTint="BF"/>
          <w:insideH w:val="nil"/>
          <w:insideV w:val="nil"/>
        </w:tcBorders>
        <w:shd w:val="clear" w:color="auto" w:fill="46C1C1" w:themeFill="accent3"/>
      </w:tcPr>
    </w:tblStylePr>
    <w:tblStylePr w:type="lastRow">
      <w:pPr>
        <w:spacing w:before="0" w:after="0" w:line="240" w:lineRule="auto"/>
      </w:pPr>
      <w:rPr>
        <w:b/>
        <w:bCs/>
      </w:rPr>
      <w:tblPr/>
      <w:tcPr>
        <w:tcBorders>
          <w:top w:val="double" w:sz="6" w:space="0" w:color="74D0D0" w:themeColor="accent3" w:themeTint="BF"/>
          <w:left w:val="single" w:sz="8" w:space="0" w:color="74D0D0" w:themeColor="accent3" w:themeTint="BF"/>
          <w:bottom w:val="single" w:sz="8" w:space="0" w:color="74D0D0" w:themeColor="accent3" w:themeTint="BF"/>
          <w:right w:val="single" w:sz="8" w:space="0" w:color="74D0D0" w:themeColor="accent3" w:themeTint="BF"/>
          <w:insideH w:val="nil"/>
          <w:insideV w:val="nil"/>
        </w:tcBorders>
      </w:tcPr>
    </w:tblStylePr>
    <w:tblStylePr w:type="firstCol">
      <w:rPr>
        <w:b/>
        <w:bCs/>
      </w:rPr>
    </w:tblStylePr>
    <w:tblStylePr w:type="lastCol">
      <w:rPr>
        <w:b/>
        <w:bCs/>
      </w:rPr>
    </w:tblStylePr>
    <w:tblStylePr w:type="band1Vert">
      <w:tblPr/>
      <w:tcPr>
        <w:shd w:val="clear" w:color="auto" w:fill="D1EFEF" w:themeFill="accent3" w:themeFillTint="3F"/>
      </w:tcPr>
    </w:tblStylePr>
    <w:tblStylePr w:type="band1Horz">
      <w:tblPr/>
      <w:tcPr>
        <w:tcBorders>
          <w:insideH w:val="nil"/>
          <w:insideV w:val="nil"/>
        </w:tcBorders>
        <w:shd w:val="clear" w:color="auto" w:fill="D1EFEF"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02D0D0" w:themeColor="accent4" w:themeTint="BF"/>
        <w:left w:val="single" w:sz="8" w:space="0" w:color="02D0D0" w:themeColor="accent4" w:themeTint="BF"/>
        <w:bottom w:val="single" w:sz="8" w:space="0" w:color="02D0D0" w:themeColor="accent4" w:themeTint="BF"/>
        <w:right w:val="single" w:sz="8" w:space="0" w:color="02D0D0" w:themeColor="accent4" w:themeTint="BF"/>
        <w:insideH w:val="single" w:sz="8" w:space="0" w:color="02D0D0" w:themeColor="accent4" w:themeTint="BF"/>
      </w:tblBorders>
    </w:tblPr>
    <w:tblStylePr w:type="firstRow">
      <w:pPr>
        <w:spacing w:before="0" w:after="0" w:line="240" w:lineRule="auto"/>
      </w:pPr>
      <w:rPr>
        <w:b/>
        <w:bCs/>
        <w:color w:val="FFFFFF" w:themeColor="background1"/>
      </w:rPr>
      <w:tblPr/>
      <w:tcPr>
        <w:tcBorders>
          <w:top w:val="single" w:sz="8" w:space="0" w:color="02D0D0" w:themeColor="accent4" w:themeTint="BF"/>
          <w:left w:val="single" w:sz="8" w:space="0" w:color="02D0D0" w:themeColor="accent4" w:themeTint="BF"/>
          <w:bottom w:val="single" w:sz="8" w:space="0" w:color="02D0D0" w:themeColor="accent4" w:themeTint="BF"/>
          <w:right w:val="single" w:sz="8" w:space="0" w:color="02D0D0" w:themeColor="accent4" w:themeTint="BF"/>
          <w:insideH w:val="nil"/>
          <w:insideV w:val="nil"/>
        </w:tcBorders>
        <w:shd w:val="clear" w:color="auto" w:fill="016D6D" w:themeFill="accent4"/>
      </w:tcPr>
    </w:tblStylePr>
    <w:tblStylePr w:type="lastRow">
      <w:pPr>
        <w:spacing w:before="0" w:after="0" w:line="240" w:lineRule="auto"/>
      </w:pPr>
      <w:rPr>
        <w:b/>
        <w:bCs/>
      </w:rPr>
      <w:tblPr/>
      <w:tcPr>
        <w:tcBorders>
          <w:top w:val="double" w:sz="6" w:space="0" w:color="02D0D0" w:themeColor="accent4" w:themeTint="BF"/>
          <w:left w:val="single" w:sz="8" w:space="0" w:color="02D0D0" w:themeColor="accent4" w:themeTint="BF"/>
          <w:bottom w:val="single" w:sz="8" w:space="0" w:color="02D0D0" w:themeColor="accent4" w:themeTint="BF"/>
          <w:right w:val="single" w:sz="8" w:space="0" w:color="02D0D0" w:themeColor="accent4" w:themeTint="BF"/>
          <w:insideH w:val="nil"/>
          <w:insideV w:val="nil"/>
        </w:tcBorders>
      </w:tcPr>
    </w:tblStylePr>
    <w:tblStylePr w:type="firstCol">
      <w:rPr>
        <w:b/>
        <w:bCs/>
      </w:rPr>
    </w:tblStylePr>
    <w:tblStylePr w:type="lastCol">
      <w:rPr>
        <w:b/>
        <w:bCs/>
      </w:rPr>
    </w:tblStylePr>
    <w:tblStylePr w:type="band1Vert">
      <w:tblPr/>
      <w:tcPr>
        <w:shd w:val="clear" w:color="auto" w:fill="9CFEFE" w:themeFill="accent4" w:themeFillTint="3F"/>
      </w:tcPr>
    </w:tblStylePr>
    <w:tblStylePr w:type="band1Horz">
      <w:tblPr/>
      <w:tcPr>
        <w:tcBorders>
          <w:insideH w:val="nil"/>
          <w:insideV w:val="nil"/>
        </w:tcBorders>
        <w:shd w:val="clear" w:color="auto" w:fill="9CFEF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FFA476" w:themeColor="accent5" w:themeTint="BF"/>
        <w:left w:val="single" w:sz="8" w:space="0" w:color="FFA476" w:themeColor="accent5" w:themeTint="BF"/>
        <w:bottom w:val="single" w:sz="8" w:space="0" w:color="FFA476" w:themeColor="accent5" w:themeTint="BF"/>
        <w:right w:val="single" w:sz="8" w:space="0" w:color="FFA476" w:themeColor="accent5" w:themeTint="BF"/>
        <w:insideH w:val="single" w:sz="8" w:space="0" w:color="FFA476" w:themeColor="accent5" w:themeTint="BF"/>
      </w:tblBorders>
    </w:tblPr>
    <w:tblStylePr w:type="firstRow">
      <w:pPr>
        <w:spacing w:before="0" w:after="0" w:line="240" w:lineRule="auto"/>
      </w:pPr>
      <w:rPr>
        <w:b/>
        <w:bCs/>
        <w:color w:val="FFFFFF" w:themeColor="background1"/>
      </w:rPr>
      <w:tblPr/>
      <w:tcPr>
        <w:tcBorders>
          <w:top w:val="single" w:sz="8" w:space="0" w:color="FFA476" w:themeColor="accent5" w:themeTint="BF"/>
          <w:left w:val="single" w:sz="8" w:space="0" w:color="FFA476" w:themeColor="accent5" w:themeTint="BF"/>
          <w:bottom w:val="single" w:sz="8" w:space="0" w:color="FFA476" w:themeColor="accent5" w:themeTint="BF"/>
          <w:right w:val="single" w:sz="8" w:space="0" w:color="FFA476" w:themeColor="accent5" w:themeTint="BF"/>
          <w:insideH w:val="nil"/>
          <w:insideV w:val="nil"/>
        </w:tcBorders>
        <w:shd w:val="clear" w:color="auto" w:fill="FF8649" w:themeFill="accent5"/>
      </w:tcPr>
    </w:tblStylePr>
    <w:tblStylePr w:type="lastRow">
      <w:pPr>
        <w:spacing w:before="0" w:after="0" w:line="240" w:lineRule="auto"/>
      </w:pPr>
      <w:rPr>
        <w:b/>
        <w:bCs/>
      </w:rPr>
      <w:tblPr/>
      <w:tcPr>
        <w:tcBorders>
          <w:top w:val="double" w:sz="6" w:space="0" w:color="FFA476" w:themeColor="accent5" w:themeTint="BF"/>
          <w:left w:val="single" w:sz="8" w:space="0" w:color="FFA476" w:themeColor="accent5" w:themeTint="BF"/>
          <w:bottom w:val="single" w:sz="8" w:space="0" w:color="FFA476" w:themeColor="accent5" w:themeTint="BF"/>
          <w:right w:val="single" w:sz="8" w:space="0" w:color="FFA476"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E1D2" w:themeFill="accent5" w:themeFillTint="3F"/>
      </w:tcPr>
    </w:tblStylePr>
    <w:tblStylePr w:type="band1Horz">
      <w:tblPr/>
      <w:tcPr>
        <w:tcBorders>
          <w:insideH w:val="nil"/>
          <w:insideV w:val="nil"/>
        </w:tcBorders>
        <w:shd w:val="clear" w:color="auto" w:fill="FFE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F671B" w:themeColor="accent6" w:themeTint="BF"/>
        <w:left w:val="single" w:sz="8" w:space="0" w:color="FF671B" w:themeColor="accent6" w:themeTint="BF"/>
        <w:bottom w:val="single" w:sz="8" w:space="0" w:color="FF671B" w:themeColor="accent6" w:themeTint="BF"/>
        <w:right w:val="single" w:sz="8" w:space="0" w:color="FF671B" w:themeColor="accent6" w:themeTint="BF"/>
        <w:insideH w:val="single" w:sz="8" w:space="0" w:color="FF671B" w:themeColor="accent6" w:themeTint="BF"/>
      </w:tblBorders>
    </w:tblPr>
    <w:tblStylePr w:type="firstRow">
      <w:pPr>
        <w:spacing w:before="0" w:after="0" w:line="240" w:lineRule="auto"/>
      </w:pPr>
      <w:rPr>
        <w:b/>
        <w:bCs/>
        <w:color w:val="FFFFFF" w:themeColor="background1"/>
      </w:rPr>
      <w:tblPr/>
      <w:tcPr>
        <w:tcBorders>
          <w:top w:val="single" w:sz="8" w:space="0" w:color="FF671B" w:themeColor="accent6" w:themeTint="BF"/>
          <w:left w:val="single" w:sz="8" w:space="0" w:color="FF671B" w:themeColor="accent6" w:themeTint="BF"/>
          <w:bottom w:val="single" w:sz="8" w:space="0" w:color="FF671B" w:themeColor="accent6" w:themeTint="BF"/>
          <w:right w:val="single" w:sz="8" w:space="0" w:color="FF671B" w:themeColor="accent6" w:themeTint="BF"/>
          <w:insideH w:val="nil"/>
          <w:insideV w:val="nil"/>
        </w:tcBorders>
        <w:shd w:val="clear" w:color="auto" w:fill="CE4500" w:themeFill="accent6"/>
      </w:tcPr>
    </w:tblStylePr>
    <w:tblStylePr w:type="lastRow">
      <w:pPr>
        <w:spacing w:before="0" w:after="0" w:line="240" w:lineRule="auto"/>
      </w:pPr>
      <w:rPr>
        <w:b/>
        <w:bCs/>
      </w:rPr>
      <w:tblPr/>
      <w:tcPr>
        <w:tcBorders>
          <w:top w:val="double" w:sz="6" w:space="0" w:color="FF671B" w:themeColor="accent6" w:themeTint="BF"/>
          <w:left w:val="single" w:sz="8" w:space="0" w:color="FF671B" w:themeColor="accent6" w:themeTint="BF"/>
          <w:bottom w:val="single" w:sz="8" w:space="0" w:color="FF671B" w:themeColor="accent6" w:themeTint="BF"/>
          <w:right w:val="single" w:sz="8" w:space="0" w:color="FF671B" w:themeColor="accent6" w:themeTint="BF"/>
          <w:insideH w:val="nil"/>
          <w:insideV w:val="nil"/>
        </w:tcBorders>
      </w:tcPr>
    </w:tblStylePr>
    <w:tblStylePr w:type="firstCol">
      <w:rPr>
        <w:b/>
        <w:bCs/>
      </w:rPr>
    </w:tblStylePr>
    <w:tblStylePr w:type="lastCol">
      <w:rPr>
        <w:b/>
        <w:bCs/>
      </w:rPr>
    </w:tblStylePr>
    <w:tblStylePr w:type="band1Vert">
      <w:tblPr/>
      <w:tcPr>
        <w:shd w:val="clear" w:color="auto" w:fill="FFCCB3" w:themeFill="accent6" w:themeFillTint="3F"/>
      </w:tcPr>
    </w:tblStylePr>
    <w:tblStylePr w:type="band1Horz">
      <w:tblPr/>
      <w:tcPr>
        <w:tcBorders>
          <w:insideH w:val="nil"/>
          <w:insideV w:val="nil"/>
        </w:tcBorders>
        <w:shd w:val="clear" w:color="auto" w:fill="FFCCB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82624"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82624" w:themeFill="text1"/>
      </w:tcPr>
    </w:tblStylePr>
    <w:tblStylePr w:type="lastCol">
      <w:rPr>
        <w:b/>
        <w:bCs/>
        <w:color w:val="FFFFFF" w:themeColor="background1"/>
      </w:rPr>
      <w:tblPr/>
      <w:tcPr>
        <w:tcBorders>
          <w:left w:val="nil"/>
          <w:right w:val="nil"/>
          <w:insideH w:val="nil"/>
          <w:insideV w:val="nil"/>
        </w:tcBorders>
        <w:shd w:val="clear" w:color="auto" w:fill="082624"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99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99E" w:themeFill="accent1"/>
      </w:tcPr>
    </w:tblStylePr>
    <w:tblStylePr w:type="lastCol">
      <w:rPr>
        <w:b/>
        <w:bCs/>
        <w:color w:val="FFFFFF" w:themeColor="background1"/>
      </w:rPr>
      <w:tblPr/>
      <w:tcPr>
        <w:tcBorders>
          <w:left w:val="nil"/>
          <w:right w:val="nil"/>
          <w:insideH w:val="nil"/>
          <w:insideV w:val="nil"/>
        </w:tcBorders>
        <w:shd w:val="clear" w:color="auto" w:fill="00999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6108"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6108" w:themeFill="accent2"/>
      </w:tcPr>
    </w:tblStylePr>
    <w:tblStylePr w:type="lastCol">
      <w:rPr>
        <w:b/>
        <w:bCs/>
        <w:color w:val="FFFFFF" w:themeColor="background1"/>
      </w:rPr>
      <w:tblPr/>
      <w:tcPr>
        <w:tcBorders>
          <w:left w:val="nil"/>
          <w:right w:val="nil"/>
          <w:insideH w:val="nil"/>
          <w:insideV w:val="nil"/>
        </w:tcBorders>
        <w:shd w:val="clear" w:color="auto" w:fill="FF6108"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6C1C1"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6C1C1" w:themeFill="accent3"/>
      </w:tcPr>
    </w:tblStylePr>
    <w:tblStylePr w:type="lastCol">
      <w:rPr>
        <w:b/>
        <w:bCs/>
        <w:color w:val="FFFFFF" w:themeColor="background1"/>
      </w:rPr>
      <w:tblPr/>
      <w:tcPr>
        <w:tcBorders>
          <w:left w:val="nil"/>
          <w:right w:val="nil"/>
          <w:insideH w:val="nil"/>
          <w:insideV w:val="nil"/>
        </w:tcBorders>
        <w:shd w:val="clear" w:color="auto" w:fill="46C1C1"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16D6D"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16D6D" w:themeFill="accent4"/>
      </w:tcPr>
    </w:tblStylePr>
    <w:tblStylePr w:type="lastCol">
      <w:rPr>
        <w:b/>
        <w:bCs/>
        <w:color w:val="FFFFFF" w:themeColor="background1"/>
      </w:rPr>
      <w:tblPr/>
      <w:tcPr>
        <w:tcBorders>
          <w:left w:val="nil"/>
          <w:right w:val="nil"/>
          <w:insideH w:val="nil"/>
          <w:insideV w:val="nil"/>
        </w:tcBorders>
        <w:shd w:val="clear" w:color="auto" w:fill="016D6D"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8649"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8649" w:themeFill="accent5"/>
      </w:tcPr>
    </w:tblStylePr>
    <w:tblStylePr w:type="lastCol">
      <w:rPr>
        <w:b/>
        <w:bCs/>
        <w:color w:val="FFFFFF" w:themeColor="background1"/>
      </w:rPr>
      <w:tblPr/>
      <w:tcPr>
        <w:tcBorders>
          <w:left w:val="nil"/>
          <w:right w:val="nil"/>
          <w:insideH w:val="nil"/>
          <w:insideV w:val="nil"/>
        </w:tcBorders>
        <w:shd w:val="clear" w:color="auto" w:fill="FF8649"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E450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E4500" w:themeFill="accent6"/>
      </w:tcPr>
    </w:tblStylePr>
    <w:tblStylePr w:type="lastCol">
      <w:rPr>
        <w:b/>
        <w:bCs/>
        <w:color w:val="FFFFFF" w:themeColor="background1"/>
      </w:rPr>
      <w:tblPr/>
      <w:tcPr>
        <w:tcBorders>
          <w:left w:val="nil"/>
          <w:right w:val="nil"/>
          <w:insideH w:val="nil"/>
          <w:insideV w:val="nil"/>
        </w:tcBorders>
        <w:shd w:val="clear" w:color="auto" w:fill="CE450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82624" w:themeColor="text1"/>
    </w:rPr>
    <w:tblPr>
      <w:tblStyleRowBandSize w:val="1"/>
      <w:tblStyleColBandSize w:val="1"/>
      <w:tblBorders>
        <w:top w:val="single" w:sz="8" w:space="0" w:color="082624" w:themeColor="text1"/>
        <w:bottom w:val="single" w:sz="8" w:space="0" w:color="082624" w:themeColor="text1"/>
      </w:tblBorders>
    </w:tblPr>
    <w:tblStylePr w:type="firstRow">
      <w:rPr>
        <w:rFonts w:asciiTheme="majorHAnsi" w:eastAsiaTheme="majorEastAsia" w:hAnsiTheme="majorHAnsi" w:cstheme="majorBidi"/>
      </w:rPr>
      <w:tblPr/>
      <w:tcPr>
        <w:tcBorders>
          <w:top w:val="nil"/>
          <w:bottom w:val="single" w:sz="8" w:space="0" w:color="082624" w:themeColor="text1"/>
        </w:tcBorders>
      </w:tcPr>
    </w:tblStylePr>
    <w:tblStylePr w:type="lastRow">
      <w:rPr>
        <w:b/>
        <w:bCs/>
        <w:color w:val="808080" w:themeColor="text2"/>
      </w:rPr>
      <w:tblPr/>
      <w:tcPr>
        <w:tcBorders>
          <w:top w:val="single" w:sz="8" w:space="0" w:color="082624" w:themeColor="text1"/>
          <w:bottom w:val="single" w:sz="8" w:space="0" w:color="082624" w:themeColor="text1"/>
        </w:tcBorders>
      </w:tcPr>
    </w:tblStylePr>
    <w:tblStylePr w:type="firstCol">
      <w:rPr>
        <w:b/>
        <w:bCs/>
      </w:rPr>
    </w:tblStylePr>
    <w:tblStylePr w:type="lastCol">
      <w:rPr>
        <w:b/>
        <w:bCs/>
      </w:rPr>
      <w:tblPr/>
      <w:tcPr>
        <w:tcBorders>
          <w:top w:val="single" w:sz="8" w:space="0" w:color="082624" w:themeColor="text1"/>
          <w:bottom w:val="single" w:sz="8" w:space="0" w:color="082624" w:themeColor="text1"/>
        </w:tcBorders>
      </w:tcPr>
    </w:tblStylePr>
    <w:tblStylePr w:type="band1Vert">
      <w:tblPr/>
      <w:tcPr>
        <w:shd w:val="clear" w:color="auto" w:fill="A0EBE6" w:themeFill="text1" w:themeFillTint="3F"/>
      </w:tcPr>
    </w:tblStylePr>
    <w:tblStylePr w:type="band1Horz">
      <w:tblPr/>
      <w:tcPr>
        <w:shd w:val="clear" w:color="auto" w:fill="A0EBE6" w:themeFill="text1" w:themeFillTint="3F"/>
      </w:tcPr>
    </w:tblStylePr>
  </w:style>
  <w:style w:type="table" w:styleId="MediumList1-Accent1">
    <w:name w:val="Medium List 1 Accent 1"/>
    <w:basedOn w:val="TableNormal"/>
    <w:uiPriority w:val="65"/>
    <w:rsid w:val="00CB0664"/>
    <w:pPr>
      <w:spacing w:after="0" w:line="240" w:lineRule="auto"/>
    </w:pPr>
    <w:rPr>
      <w:color w:val="082624" w:themeColor="text1"/>
    </w:rPr>
    <w:tblPr>
      <w:tblStyleRowBandSize w:val="1"/>
      <w:tblStyleColBandSize w:val="1"/>
      <w:tblBorders>
        <w:top w:val="single" w:sz="8" w:space="0" w:color="00999E" w:themeColor="accent1"/>
        <w:bottom w:val="single" w:sz="8" w:space="0" w:color="00999E" w:themeColor="accent1"/>
      </w:tblBorders>
    </w:tblPr>
    <w:tblStylePr w:type="firstRow">
      <w:rPr>
        <w:rFonts w:asciiTheme="majorHAnsi" w:eastAsiaTheme="majorEastAsia" w:hAnsiTheme="majorHAnsi" w:cstheme="majorBidi"/>
      </w:rPr>
      <w:tblPr/>
      <w:tcPr>
        <w:tcBorders>
          <w:top w:val="nil"/>
          <w:bottom w:val="single" w:sz="8" w:space="0" w:color="00999E" w:themeColor="accent1"/>
        </w:tcBorders>
      </w:tcPr>
    </w:tblStylePr>
    <w:tblStylePr w:type="lastRow">
      <w:rPr>
        <w:b/>
        <w:bCs/>
        <w:color w:val="808080" w:themeColor="text2"/>
      </w:rPr>
      <w:tblPr/>
      <w:tcPr>
        <w:tcBorders>
          <w:top w:val="single" w:sz="8" w:space="0" w:color="00999E" w:themeColor="accent1"/>
          <w:bottom w:val="single" w:sz="8" w:space="0" w:color="00999E" w:themeColor="accent1"/>
        </w:tcBorders>
      </w:tcPr>
    </w:tblStylePr>
    <w:tblStylePr w:type="firstCol">
      <w:rPr>
        <w:b/>
        <w:bCs/>
      </w:rPr>
    </w:tblStylePr>
    <w:tblStylePr w:type="lastCol">
      <w:rPr>
        <w:b/>
        <w:bCs/>
      </w:rPr>
      <w:tblPr/>
      <w:tcPr>
        <w:tcBorders>
          <w:top w:val="single" w:sz="8" w:space="0" w:color="00999E" w:themeColor="accent1"/>
          <w:bottom w:val="single" w:sz="8" w:space="0" w:color="00999E" w:themeColor="accent1"/>
        </w:tcBorders>
      </w:tcPr>
    </w:tblStylePr>
    <w:tblStylePr w:type="band1Vert">
      <w:tblPr/>
      <w:tcPr>
        <w:shd w:val="clear" w:color="auto" w:fill="A8FBFF" w:themeFill="accent1" w:themeFillTint="3F"/>
      </w:tcPr>
    </w:tblStylePr>
    <w:tblStylePr w:type="band1Horz">
      <w:tblPr/>
      <w:tcPr>
        <w:shd w:val="clear" w:color="auto" w:fill="A8FBFF" w:themeFill="accent1" w:themeFillTint="3F"/>
      </w:tcPr>
    </w:tblStylePr>
  </w:style>
  <w:style w:type="table" w:styleId="MediumList1-Accent2">
    <w:name w:val="Medium List 1 Accent 2"/>
    <w:basedOn w:val="TableNormal"/>
    <w:uiPriority w:val="65"/>
    <w:rsid w:val="00CB0664"/>
    <w:pPr>
      <w:spacing w:after="0" w:line="240" w:lineRule="auto"/>
    </w:pPr>
    <w:rPr>
      <w:color w:val="082624" w:themeColor="text1"/>
    </w:rPr>
    <w:tblPr>
      <w:tblStyleRowBandSize w:val="1"/>
      <w:tblStyleColBandSize w:val="1"/>
      <w:tblBorders>
        <w:top w:val="single" w:sz="8" w:space="0" w:color="FF6108" w:themeColor="accent2"/>
        <w:bottom w:val="single" w:sz="8" w:space="0" w:color="FF6108" w:themeColor="accent2"/>
      </w:tblBorders>
    </w:tblPr>
    <w:tblStylePr w:type="firstRow">
      <w:rPr>
        <w:rFonts w:asciiTheme="majorHAnsi" w:eastAsiaTheme="majorEastAsia" w:hAnsiTheme="majorHAnsi" w:cstheme="majorBidi"/>
      </w:rPr>
      <w:tblPr/>
      <w:tcPr>
        <w:tcBorders>
          <w:top w:val="nil"/>
          <w:bottom w:val="single" w:sz="8" w:space="0" w:color="FF6108" w:themeColor="accent2"/>
        </w:tcBorders>
      </w:tcPr>
    </w:tblStylePr>
    <w:tblStylePr w:type="lastRow">
      <w:rPr>
        <w:b/>
        <w:bCs/>
        <w:color w:val="808080" w:themeColor="text2"/>
      </w:rPr>
      <w:tblPr/>
      <w:tcPr>
        <w:tcBorders>
          <w:top w:val="single" w:sz="8" w:space="0" w:color="FF6108" w:themeColor="accent2"/>
          <w:bottom w:val="single" w:sz="8" w:space="0" w:color="FF6108" w:themeColor="accent2"/>
        </w:tcBorders>
      </w:tcPr>
    </w:tblStylePr>
    <w:tblStylePr w:type="firstCol">
      <w:rPr>
        <w:b/>
        <w:bCs/>
      </w:rPr>
    </w:tblStylePr>
    <w:tblStylePr w:type="lastCol">
      <w:rPr>
        <w:b/>
        <w:bCs/>
      </w:rPr>
      <w:tblPr/>
      <w:tcPr>
        <w:tcBorders>
          <w:top w:val="single" w:sz="8" w:space="0" w:color="FF6108" w:themeColor="accent2"/>
          <w:bottom w:val="single" w:sz="8" w:space="0" w:color="FF6108" w:themeColor="accent2"/>
        </w:tcBorders>
      </w:tcPr>
    </w:tblStylePr>
    <w:tblStylePr w:type="band1Vert">
      <w:tblPr/>
      <w:tcPr>
        <w:shd w:val="clear" w:color="auto" w:fill="FFD7C1" w:themeFill="accent2" w:themeFillTint="3F"/>
      </w:tcPr>
    </w:tblStylePr>
    <w:tblStylePr w:type="band1Horz">
      <w:tblPr/>
      <w:tcPr>
        <w:shd w:val="clear" w:color="auto" w:fill="FFD7C1" w:themeFill="accent2" w:themeFillTint="3F"/>
      </w:tcPr>
    </w:tblStylePr>
  </w:style>
  <w:style w:type="table" w:styleId="MediumList1-Accent3">
    <w:name w:val="Medium List 1 Accent 3"/>
    <w:basedOn w:val="TableNormal"/>
    <w:uiPriority w:val="65"/>
    <w:rsid w:val="00CB0664"/>
    <w:pPr>
      <w:spacing w:after="0" w:line="240" w:lineRule="auto"/>
    </w:pPr>
    <w:rPr>
      <w:color w:val="082624" w:themeColor="text1"/>
    </w:rPr>
    <w:tblPr>
      <w:tblStyleRowBandSize w:val="1"/>
      <w:tblStyleColBandSize w:val="1"/>
      <w:tblBorders>
        <w:top w:val="single" w:sz="8" w:space="0" w:color="46C1C1" w:themeColor="accent3"/>
        <w:bottom w:val="single" w:sz="8" w:space="0" w:color="46C1C1" w:themeColor="accent3"/>
      </w:tblBorders>
    </w:tblPr>
    <w:tblStylePr w:type="firstRow">
      <w:rPr>
        <w:rFonts w:asciiTheme="majorHAnsi" w:eastAsiaTheme="majorEastAsia" w:hAnsiTheme="majorHAnsi" w:cstheme="majorBidi"/>
      </w:rPr>
      <w:tblPr/>
      <w:tcPr>
        <w:tcBorders>
          <w:top w:val="nil"/>
          <w:bottom w:val="single" w:sz="8" w:space="0" w:color="46C1C1" w:themeColor="accent3"/>
        </w:tcBorders>
      </w:tcPr>
    </w:tblStylePr>
    <w:tblStylePr w:type="lastRow">
      <w:rPr>
        <w:b/>
        <w:bCs/>
        <w:color w:val="808080" w:themeColor="text2"/>
      </w:rPr>
      <w:tblPr/>
      <w:tcPr>
        <w:tcBorders>
          <w:top w:val="single" w:sz="8" w:space="0" w:color="46C1C1" w:themeColor="accent3"/>
          <w:bottom w:val="single" w:sz="8" w:space="0" w:color="46C1C1" w:themeColor="accent3"/>
        </w:tcBorders>
      </w:tcPr>
    </w:tblStylePr>
    <w:tblStylePr w:type="firstCol">
      <w:rPr>
        <w:b/>
        <w:bCs/>
      </w:rPr>
    </w:tblStylePr>
    <w:tblStylePr w:type="lastCol">
      <w:rPr>
        <w:b/>
        <w:bCs/>
      </w:rPr>
      <w:tblPr/>
      <w:tcPr>
        <w:tcBorders>
          <w:top w:val="single" w:sz="8" w:space="0" w:color="46C1C1" w:themeColor="accent3"/>
          <w:bottom w:val="single" w:sz="8" w:space="0" w:color="46C1C1" w:themeColor="accent3"/>
        </w:tcBorders>
      </w:tcPr>
    </w:tblStylePr>
    <w:tblStylePr w:type="band1Vert">
      <w:tblPr/>
      <w:tcPr>
        <w:shd w:val="clear" w:color="auto" w:fill="D1EFEF" w:themeFill="accent3" w:themeFillTint="3F"/>
      </w:tcPr>
    </w:tblStylePr>
    <w:tblStylePr w:type="band1Horz">
      <w:tblPr/>
      <w:tcPr>
        <w:shd w:val="clear" w:color="auto" w:fill="D1EFEF" w:themeFill="accent3" w:themeFillTint="3F"/>
      </w:tcPr>
    </w:tblStylePr>
  </w:style>
  <w:style w:type="table" w:styleId="MediumList1-Accent4">
    <w:name w:val="Medium List 1 Accent 4"/>
    <w:basedOn w:val="TableNormal"/>
    <w:uiPriority w:val="65"/>
    <w:rsid w:val="00CB0664"/>
    <w:pPr>
      <w:spacing w:after="0" w:line="240" w:lineRule="auto"/>
    </w:pPr>
    <w:rPr>
      <w:color w:val="082624" w:themeColor="text1"/>
    </w:rPr>
    <w:tblPr>
      <w:tblStyleRowBandSize w:val="1"/>
      <w:tblStyleColBandSize w:val="1"/>
      <w:tblBorders>
        <w:top w:val="single" w:sz="8" w:space="0" w:color="016D6D" w:themeColor="accent4"/>
        <w:bottom w:val="single" w:sz="8" w:space="0" w:color="016D6D" w:themeColor="accent4"/>
      </w:tblBorders>
    </w:tblPr>
    <w:tblStylePr w:type="firstRow">
      <w:rPr>
        <w:rFonts w:asciiTheme="majorHAnsi" w:eastAsiaTheme="majorEastAsia" w:hAnsiTheme="majorHAnsi" w:cstheme="majorBidi"/>
      </w:rPr>
      <w:tblPr/>
      <w:tcPr>
        <w:tcBorders>
          <w:top w:val="nil"/>
          <w:bottom w:val="single" w:sz="8" w:space="0" w:color="016D6D" w:themeColor="accent4"/>
        </w:tcBorders>
      </w:tcPr>
    </w:tblStylePr>
    <w:tblStylePr w:type="lastRow">
      <w:rPr>
        <w:b/>
        <w:bCs/>
        <w:color w:val="808080" w:themeColor="text2"/>
      </w:rPr>
      <w:tblPr/>
      <w:tcPr>
        <w:tcBorders>
          <w:top w:val="single" w:sz="8" w:space="0" w:color="016D6D" w:themeColor="accent4"/>
          <w:bottom w:val="single" w:sz="8" w:space="0" w:color="016D6D" w:themeColor="accent4"/>
        </w:tcBorders>
      </w:tcPr>
    </w:tblStylePr>
    <w:tblStylePr w:type="firstCol">
      <w:rPr>
        <w:b/>
        <w:bCs/>
      </w:rPr>
    </w:tblStylePr>
    <w:tblStylePr w:type="lastCol">
      <w:rPr>
        <w:b/>
        <w:bCs/>
      </w:rPr>
      <w:tblPr/>
      <w:tcPr>
        <w:tcBorders>
          <w:top w:val="single" w:sz="8" w:space="0" w:color="016D6D" w:themeColor="accent4"/>
          <w:bottom w:val="single" w:sz="8" w:space="0" w:color="016D6D" w:themeColor="accent4"/>
        </w:tcBorders>
      </w:tcPr>
    </w:tblStylePr>
    <w:tblStylePr w:type="band1Vert">
      <w:tblPr/>
      <w:tcPr>
        <w:shd w:val="clear" w:color="auto" w:fill="9CFEFE" w:themeFill="accent4" w:themeFillTint="3F"/>
      </w:tcPr>
    </w:tblStylePr>
    <w:tblStylePr w:type="band1Horz">
      <w:tblPr/>
      <w:tcPr>
        <w:shd w:val="clear" w:color="auto" w:fill="9CFEFE" w:themeFill="accent4" w:themeFillTint="3F"/>
      </w:tcPr>
    </w:tblStylePr>
  </w:style>
  <w:style w:type="table" w:styleId="MediumList1-Accent5">
    <w:name w:val="Medium List 1 Accent 5"/>
    <w:basedOn w:val="TableNormal"/>
    <w:uiPriority w:val="65"/>
    <w:rsid w:val="00CB0664"/>
    <w:pPr>
      <w:spacing w:after="0" w:line="240" w:lineRule="auto"/>
    </w:pPr>
    <w:rPr>
      <w:color w:val="082624" w:themeColor="text1"/>
    </w:rPr>
    <w:tblPr>
      <w:tblStyleRowBandSize w:val="1"/>
      <w:tblStyleColBandSize w:val="1"/>
      <w:tblBorders>
        <w:top w:val="single" w:sz="8" w:space="0" w:color="FF8649" w:themeColor="accent5"/>
        <w:bottom w:val="single" w:sz="8" w:space="0" w:color="FF8649" w:themeColor="accent5"/>
      </w:tblBorders>
    </w:tblPr>
    <w:tblStylePr w:type="firstRow">
      <w:rPr>
        <w:rFonts w:asciiTheme="majorHAnsi" w:eastAsiaTheme="majorEastAsia" w:hAnsiTheme="majorHAnsi" w:cstheme="majorBidi"/>
      </w:rPr>
      <w:tblPr/>
      <w:tcPr>
        <w:tcBorders>
          <w:top w:val="nil"/>
          <w:bottom w:val="single" w:sz="8" w:space="0" w:color="FF8649" w:themeColor="accent5"/>
        </w:tcBorders>
      </w:tcPr>
    </w:tblStylePr>
    <w:tblStylePr w:type="lastRow">
      <w:rPr>
        <w:b/>
        <w:bCs/>
        <w:color w:val="808080" w:themeColor="text2"/>
      </w:rPr>
      <w:tblPr/>
      <w:tcPr>
        <w:tcBorders>
          <w:top w:val="single" w:sz="8" w:space="0" w:color="FF8649" w:themeColor="accent5"/>
          <w:bottom w:val="single" w:sz="8" w:space="0" w:color="FF8649" w:themeColor="accent5"/>
        </w:tcBorders>
      </w:tcPr>
    </w:tblStylePr>
    <w:tblStylePr w:type="firstCol">
      <w:rPr>
        <w:b/>
        <w:bCs/>
      </w:rPr>
    </w:tblStylePr>
    <w:tblStylePr w:type="lastCol">
      <w:rPr>
        <w:b/>
        <w:bCs/>
      </w:rPr>
      <w:tblPr/>
      <w:tcPr>
        <w:tcBorders>
          <w:top w:val="single" w:sz="8" w:space="0" w:color="FF8649" w:themeColor="accent5"/>
          <w:bottom w:val="single" w:sz="8" w:space="0" w:color="FF8649" w:themeColor="accent5"/>
        </w:tcBorders>
      </w:tcPr>
    </w:tblStylePr>
    <w:tblStylePr w:type="band1Vert">
      <w:tblPr/>
      <w:tcPr>
        <w:shd w:val="clear" w:color="auto" w:fill="FFE1D2" w:themeFill="accent5" w:themeFillTint="3F"/>
      </w:tcPr>
    </w:tblStylePr>
    <w:tblStylePr w:type="band1Horz">
      <w:tblPr/>
      <w:tcPr>
        <w:shd w:val="clear" w:color="auto" w:fill="FFE1D2" w:themeFill="accent5" w:themeFillTint="3F"/>
      </w:tcPr>
    </w:tblStylePr>
  </w:style>
  <w:style w:type="table" w:styleId="MediumList1-Accent6">
    <w:name w:val="Medium List 1 Accent 6"/>
    <w:basedOn w:val="TableNormal"/>
    <w:uiPriority w:val="65"/>
    <w:rsid w:val="00CB0664"/>
    <w:pPr>
      <w:spacing w:after="0" w:line="240" w:lineRule="auto"/>
    </w:pPr>
    <w:rPr>
      <w:color w:val="082624" w:themeColor="text1"/>
    </w:rPr>
    <w:tblPr>
      <w:tblStyleRowBandSize w:val="1"/>
      <w:tblStyleColBandSize w:val="1"/>
      <w:tblBorders>
        <w:top w:val="single" w:sz="8" w:space="0" w:color="CE4500" w:themeColor="accent6"/>
        <w:bottom w:val="single" w:sz="8" w:space="0" w:color="CE4500" w:themeColor="accent6"/>
      </w:tblBorders>
    </w:tblPr>
    <w:tblStylePr w:type="firstRow">
      <w:rPr>
        <w:rFonts w:asciiTheme="majorHAnsi" w:eastAsiaTheme="majorEastAsia" w:hAnsiTheme="majorHAnsi" w:cstheme="majorBidi"/>
      </w:rPr>
      <w:tblPr/>
      <w:tcPr>
        <w:tcBorders>
          <w:top w:val="nil"/>
          <w:bottom w:val="single" w:sz="8" w:space="0" w:color="CE4500" w:themeColor="accent6"/>
        </w:tcBorders>
      </w:tcPr>
    </w:tblStylePr>
    <w:tblStylePr w:type="lastRow">
      <w:rPr>
        <w:b/>
        <w:bCs/>
        <w:color w:val="808080" w:themeColor="text2"/>
      </w:rPr>
      <w:tblPr/>
      <w:tcPr>
        <w:tcBorders>
          <w:top w:val="single" w:sz="8" w:space="0" w:color="CE4500" w:themeColor="accent6"/>
          <w:bottom w:val="single" w:sz="8" w:space="0" w:color="CE4500" w:themeColor="accent6"/>
        </w:tcBorders>
      </w:tcPr>
    </w:tblStylePr>
    <w:tblStylePr w:type="firstCol">
      <w:rPr>
        <w:b/>
        <w:bCs/>
      </w:rPr>
    </w:tblStylePr>
    <w:tblStylePr w:type="lastCol">
      <w:rPr>
        <w:b/>
        <w:bCs/>
      </w:rPr>
      <w:tblPr/>
      <w:tcPr>
        <w:tcBorders>
          <w:top w:val="single" w:sz="8" w:space="0" w:color="CE4500" w:themeColor="accent6"/>
          <w:bottom w:val="single" w:sz="8" w:space="0" w:color="CE4500" w:themeColor="accent6"/>
        </w:tcBorders>
      </w:tcPr>
    </w:tblStylePr>
    <w:tblStylePr w:type="band1Vert">
      <w:tblPr/>
      <w:tcPr>
        <w:shd w:val="clear" w:color="auto" w:fill="FFCCB3" w:themeFill="accent6" w:themeFillTint="3F"/>
      </w:tcPr>
    </w:tblStylePr>
    <w:tblStylePr w:type="band1Horz">
      <w:tblPr/>
      <w:tcPr>
        <w:shd w:val="clear" w:color="auto" w:fill="FFCCB3"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082624" w:themeColor="text1"/>
        <w:left w:val="single" w:sz="8" w:space="0" w:color="082624" w:themeColor="text1"/>
        <w:bottom w:val="single" w:sz="8" w:space="0" w:color="082624" w:themeColor="text1"/>
        <w:right w:val="single" w:sz="8" w:space="0" w:color="082624" w:themeColor="text1"/>
      </w:tblBorders>
    </w:tblPr>
    <w:tblStylePr w:type="firstRow">
      <w:rPr>
        <w:sz w:val="24"/>
        <w:szCs w:val="24"/>
      </w:rPr>
      <w:tblPr/>
      <w:tcPr>
        <w:tcBorders>
          <w:top w:val="nil"/>
          <w:left w:val="nil"/>
          <w:bottom w:val="single" w:sz="24" w:space="0" w:color="082624" w:themeColor="text1"/>
          <w:right w:val="nil"/>
          <w:insideH w:val="nil"/>
          <w:insideV w:val="nil"/>
        </w:tcBorders>
        <w:shd w:val="clear" w:color="auto" w:fill="FFFFFF" w:themeFill="background1"/>
      </w:tcPr>
    </w:tblStylePr>
    <w:tblStylePr w:type="lastRow">
      <w:tblPr/>
      <w:tcPr>
        <w:tcBorders>
          <w:top w:val="single" w:sz="8" w:space="0" w:color="082624"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82624" w:themeColor="text1"/>
          <w:insideH w:val="nil"/>
          <w:insideV w:val="nil"/>
        </w:tcBorders>
        <w:shd w:val="clear" w:color="auto" w:fill="FFFFFF" w:themeFill="background1"/>
      </w:tcPr>
    </w:tblStylePr>
    <w:tblStylePr w:type="lastCol">
      <w:tblPr/>
      <w:tcPr>
        <w:tcBorders>
          <w:top w:val="nil"/>
          <w:left w:val="single" w:sz="8" w:space="0" w:color="082624"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0EBE6" w:themeFill="text1" w:themeFillTint="3F"/>
      </w:tcPr>
    </w:tblStylePr>
    <w:tblStylePr w:type="band1Horz">
      <w:tblPr/>
      <w:tcPr>
        <w:tcBorders>
          <w:top w:val="nil"/>
          <w:bottom w:val="nil"/>
          <w:insideH w:val="nil"/>
          <w:insideV w:val="nil"/>
        </w:tcBorders>
        <w:shd w:val="clear" w:color="auto" w:fill="A0EBE6"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00999E" w:themeColor="accent1"/>
        <w:left w:val="single" w:sz="8" w:space="0" w:color="00999E" w:themeColor="accent1"/>
        <w:bottom w:val="single" w:sz="8" w:space="0" w:color="00999E" w:themeColor="accent1"/>
        <w:right w:val="single" w:sz="8" w:space="0" w:color="00999E" w:themeColor="accent1"/>
      </w:tblBorders>
    </w:tblPr>
    <w:tblStylePr w:type="firstRow">
      <w:rPr>
        <w:sz w:val="24"/>
        <w:szCs w:val="24"/>
      </w:rPr>
      <w:tblPr/>
      <w:tcPr>
        <w:tcBorders>
          <w:top w:val="nil"/>
          <w:left w:val="nil"/>
          <w:bottom w:val="single" w:sz="24" w:space="0" w:color="00999E" w:themeColor="accent1"/>
          <w:right w:val="nil"/>
          <w:insideH w:val="nil"/>
          <w:insideV w:val="nil"/>
        </w:tcBorders>
        <w:shd w:val="clear" w:color="auto" w:fill="FFFFFF" w:themeFill="background1"/>
      </w:tcPr>
    </w:tblStylePr>
    <w:tblStylePr w:type="lastRow">
      <w:tblPr/>
      <w:tcPr>
        <w:tcBorders>
          <w:top w:val="single" w:sz="8" w:space="0" w:color="00999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999E" w:themeColor="accent1"/>
          <w:insideH w:val="nil"/>
          <w:insideV w:val="nil"/>
        </w:tcBorders>
        <w:shd w:val="clear" w:color="auto" w:fill="FFFFFF" w:themeFill="background1"/>
      </w:tcPr>
    </w:tblStylePr>
    <w:tblStylePr w:type="lastCol">
      <w:tblPr/>
      <w:tcPr>
        <w:tcBorders>
          <w:top w:val="nil"/>
          <w:left w:val="single" w:sz="8" w:space="0" w:color="00999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8FBFF" w:themeFill="accent1" w:themeFillTint="3F"/>
      </w:tcPr>
    </w:tblStylePr>
    <w:tblStylePr w:type="band1Horz">
      <w:tblPr/>
      <w:tcPr>
        <w:tcBorders>
          <w:top w:val="nil"/>
          <w:bottom w:val="nil"/>
          <w:insideH w:val="nil"/>
          <w:insideV w:val="nil"/>
        </w:tcBorders>
        <w:shd w:val="clear" w:color="auto" w:fill="A8FB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FF6108" w:themeColor="accent2"/>
        <w:left w:val="single" w:sz="8" w:space="0" w:color="FF6108" w:themeColor="accent2"/>
        <w:bottom w:val="single" w:sz="8" w:space="0" w:color="FF6108" w:themeColor="accent2"/>
        <w:right w:val="single" w:sz="8" w:space="0" w:color="FF6108" w:themeColor="accent2"/>
      </w:tblBorders>
    </w:tblPr>
    <w:tblStylePr w:type="firstRow">
      <w:rPr>
        <w:sz w:val="24"/>
        <w:szCs w:val="24"/>
      </w:rPr>
      <w:tblPr/>
      <w:tcPr>
        <w:tcBorders>
          <w:top w:val="nil"/>
          <w:left w:val="nil"/>
          <w:bottom w:val="single" w:sz="24" w:space="0" w:color="FF6108" w:themeColor="accent2"/>
          <w:right w:val="nil"/>
          <w:insideH w:val="nil"/>
          <w:insideV w:val="nil"/>
        </w:tcBorders>
        <w:shd w:val="clear" w:color="auto" w:fill="FFFFFF" w:themeFill="background1"/>
      </w:tcPr>
    </w:tblStylePr>
    <w:tblStylePr w:type="lastRow">
      <w:tblPr/>
      <w:tcPr>
        <w:tcBorders>
          <w:top w:val="single" w:sz="8" w:space="0" w:color="FF6108"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6108" w:themeColor="accent2"/>
          <w:insideH w:val="nil"/>
          <w:insideV w:val="nil"/>
        </w:tcBorders>
        <w:shd w:val="clear" w:color="auto" w:fill="FFFFFF" w:themeFill="background1"/>
      </w:tcPr>
    </w:tblStylePr>
    <w:tblStylePr w:type="lastCol">
      <w:tblPr/>
      <w:tcPr>
        <w:tcBorders>
          <w:top w:val="nil"/>
          <w:left w:val="single" w:sz="8" w:space="0" w:color="FF6108"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7C1" w:themeFill="accent2" w:themeFillTint="3F"/>
      </w:tcPr>
    </w:tblStylePr>
    <w:tblStylePr w:type="band1Horz">
      <w:tblPr/>
      <w:tcPr>
        <w:tcBorders>
          <w:top w:val="nil"/>
          <w:bottom w:val="nil"/>
          <w:insideH w:val="nil"/>
          <w:insideV w:val="nil"/>
        </w:tcBorders>
        <w:shd w:val="clear" w:color="auto" w:fill="FFD7C1"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46C1C1" w:themeColor="accent3"/>
        <w:left w:val="single" w:sz="8" w:space="0" w:color="46C1C1" w:themeColor="accent3"/>
        <w:bottom w:val="single" w:sz="8" w:space="0" w:color="46C1C1" w:themeColor="accent3"/>
        <w:right w:val="single" w:sz="8" w:space="0" w:color="46C1C1" w:themeColor="accent3"/>
      </w:tblBorders>
    </w:tblPr>
    <w:tblStylePr w:type="firstRow">
      <w:rPr>
        <w:sz w:val="24"/>
        <w:szCs w:val="24"/>
      </w:rPr>
      <w:tblPr/>
      <w:tcPr>
        <w:tcBorders>
          <w:top w:val="nil"/>
          <w:left w:val="nil"/>
          <w:bottom w:val="single" w:sz="24" w:space="0" w:color="46C1C1" w:themeColor="accent3"/>
          <w:right w:val="nil"/>
          <w:insideH w:val="nil"/>
          <w:insideV w:val="nil"/>
        </w:tcBorders>
        <w:shd w:val="clear" w:color="auto" w:fill="FFFFFF" w:themeFill="background1"/>
      </w:tcPr>
    </w:tblStylePr>
    <w:tblStylePr w:type="lastRow">
      <w:tblPr/>
      <w:tcPr>
        <w:tcBorders>
          <w:top w:val="single" w:sz="8" w:space="0" w:color="46C1C1"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6C1C1" w:themeColor="accent3"/>
          <w:insideH w:val="nil"/>
          <w:insideV w:val="nil"/>
        </w:tcBorders>
        <w:shd w:val="clear" w:color="auto" w:fill="FFFFFF" w:themeFill="background1"/>
      </w:tcPr>
    </w:tblStylePr>
    <w:tblStylePr w:type="lastCol">
      <w:tblPr/>
      <w:tcPr>
        <w:tcBorders>
          <w:top w:val="nil"/>
          <w:left w:val="single" w:sz="8" w:space="0" w:color="46C1C1"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1EFEF" w:themeFill="accent3" w:themeFillTint="3F"/>
      </w:tcPr>
    </w:tblStylePr>
    <w:tblStylePr w:type="band1Horz">
      <w:tblPr/>
      <w:tcPr>
        <w:tcBorders>
          <w:top w:val="nil"/>
          <w:bottom w:val="nil"/>
          <w:insideH w:val="nil"/>
          <w:insideV w:val="nil"/>
        </w:tcBorders>
        <w:shd w:val="clear" w:color="auto" w:fill="D1EFEF"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016D6D" w:themeColor="accent4"/>
        <w:left w:val="single" w:sz="8" w:space="0" w:color="016D6D" w:themeColor="accent4"/>
        <w:bottom w:val="single" w:sz="8" w:space="0" w:color="016D6D" w:themeColor="accent4"/>
        <w:right w:val="single" w:sz="8" w:space="0" w:color="016D6D" w:themeColor="accent4"/>
      </w:tblBorders>
    </w:tblPr>
    <w:tblStylePr w:type="firstRow">
      <w:rPr>
        <w:sz w:val="24"/>
        <w:szCs w:val="24"/>
      </w:rPr>
      <w:tblPr/>
      <w:tcPr>
        <w:tcBorders>
          <w:top w:val="nil"/>
          <w:left w:val="nil"/>
          <w:bottom w:val="single" w:sz="24" w:space="0" w:color="016D6D" w:themeColor="accent4"/>
          <w:right w:val="nil"/>
          <w:insideH w:val="nil"/>
          <w:insideV w:val="nil"/>
        </w:tcBorders>
        <w:shd w:val="clear" w:color="auto" w:fill="FFFFFF" w:themeFill="background1"/>
      </w:tcPr>
    </w:tblStylePr>
    <w:tblStylePr w:type="lastRow">
      <w:tblPr/>
      <w:tcPr>
        <w:tcBorders>
          <w:top w:val="single" w:sz="8" w:space="0" w:color="016D6D"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16D6D" w:themeColor="accent4"/>
          <w:insideH w:val="nil"/>
          <w:insideV w:val="nil"/>
        </w:tcBorders>
        <w:shd w:val="clear" w:color="auto" w:fill="FFFFFF" w:themeFill="background1"/>
      </w:tcPr>
    </w:tblStylePr>
    <w:tblStylePr w:type="lastCol">
      <w:tblPr/>
      <w:tcPr>
        <w:tcBorders>
          <w:top w:val="nil"/>
          <w:left w:val="single" w:sz="8" w:space="0" w:color="016D6D"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CFEFE" w:themeFill="accent4" w:themeFillTint="3F"/>
      </w:tcPr>
    </w:tblStylePr>
    <w:tblStylePr w:type="band1Horz">
      <w:tblPr/>
      <w:tcPr>
        <w:tcBorders>
          <w:top w:val="nil"/>
          <w:bottom w:val="nil"/>
          <w:insideH w:val="nil"/>
          <w:insideV w:val="nil"/>
        </w:tcBorders>
        <w:shd w:val="clear" w:color="auto" w:fill="9CFEF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FF8649" w:themeColor="accent5"/>
        <w:left w:val="single" w:sz="8" w:space="0" w:color="FF8649" w:themeColor="accent5"/>
        <w:bottom w:val="single" w:sz="8" w:space="0" w:color="FF8649" w:themeColor="accent5"/>
        <w:right w:val="single" w:sz="8" w:space="0" w:color="FF8649" w:themeColor="accent5"/>
      </w:tblBorders>
    </w:tblPr>
    <w:tblStylePr w:type="firstRow">
      <w:rPr>
        <w:sz w:val="24"/>
        <w:szCs w:val="24"/>
      </w:rPr>
      <w:tblPr/>
      <w:tcPr>
        <w:tcBorders>
          <w:top w:val="nil"/>
          <w:left w:val="nil"/>
          <w:bottom w:val="single" w:sz="24" w:space="0" w:color="FF8649" w:themeColor="accent5"/>
          <w:right w:val="nil"/>
          <w:insideH w:val="nil"/>
          <w:insideV w:val="nil"/>
        </w:tcBorders>
        <w:shd w:val="clear" w:color="auto" w:fill="FFFFFF" w:themeFill="background1"/>
      </w:tcPr>
    </w:tblStylePr>
    <w:tblStylePr w:type="lastRow">
      <w:tblPr/>
      <w:tcPr>
        <w:tcBorders>
          <w:top w:val="single" w:sz="8" w:space="0" w:color="FF8649"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8649" w:themeColor="accent5"/>
          <w:insideH w:val="nil"/>
          <w:insideV w:val="nil"/>
        </w:tcBorders>
        <w:shd w:val="clear" w:color="auto" w:fill="FFFFFF" w:themeFill="background1"/>
      </w:tcPr>
    </w:tblStylePr>
    <w:tblStylePr w:type="lastCol">
      <w:tblPr/>
      <w:tcPr>
        <w:tcBorders>
          <w:top w:val="nil"/>
          <w:left w:val="single" w:sz="8" w:space="0" w:color="FF8649"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1D2" w:themeFill="accent5" w:themeFillTint="3F"/>
      </w:tcPr>
    </w:tblStylePr>
    <w:tblStylePr w:type="band1Horz">
      <w:tblPr/>
      <w:tcPr>
        <w:tcBorders>
          <w:top w:val="nil"/>
          <w:bottom w:val="nil"/>
          <w:insideH w:val="nil"/>
          <w:insideV w:val="nil"/>
        </w:tcBorders>
        <w:shd w:val="clear" w:color="auto" w:fill="FFE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CE4500" w:themeColor="accent6"/>
        <w:left w:val="single" w:sz="8" w:space="0" w:color="CE4500" w:themeColor="accent6"/>
        <w:bottom w:val="single" w:sz="8" w:space="0" w:color="CE4500" w:themeColor="accent6"/>
        <w:right w:val="single" w:sz="8" w:space="0" w:color="CE4500" w:themeColor="accent6"/>
      </w:tblBorders>
    </w:tblPr>
    <w:tblStylePr w:type="firstRow">
      <w:rPr>
        <w:sz w:val="24"/>
        <w:szCs w:val="24"/>
      </w:rPr>
      <w:tblPr/>
      <w:tcPr>
        <w:tcBorders>
          <w:top w:val="nil"/>
          <w:left w:val="nil"/>
          <w:bottom w:val="single" w:sz="24" w:space="0" w:color="CE4500" w:themeColor="accent6"/>
          <w:right w:val="nil"/>
          <w:insideH w:val="nil"/>
          <w:insideV w:val="nil"/>
        </w:tcBorders>
        <w:shd w:val="clear" w:color="auto" w:fill="FFFFFF" w:themeFill="background1"/>
      </w:tcPr>
    </w:tblStylePr>
    <w:tblStylePr w:type="lastRow">
      <w:tblPr/>
      <w:tcPr>
        <w:tcBorders>
          <w:top w:val="single" w:sz="8" w:space="0" w:color="CE4500"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E4500" w:themeColor="accent6"/>
          <w:insideH w:val="nil"/>
          <w:insideV w:val="nil"/>
        </w:tcBorders>
        <w:shd w:val="clear" w:color="auto" w:fill="FFFFFF" w:themeFill="background1"/>
      </w:tcPr>
    </w:tblStylePr>
    <w:tblStylePr w:type="lastCol">
      <w:tblPr/>
      <w:tcPr>
        <w:tcBorders>
          <w:top w:val="nil"/>
          <w:left w:val="single" w:sz="8" w:space="0" w:color="CE450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CCB3" w:themeFill="accent6" w:themeFillTint="3F"/>
      </w:tcPr>
    </w:tblStylePr>
    <w:tblStylePr w:type="band1Horz">
      <w:tblPr/>
      <w:tcPr>
        <w:tcBorders>
          <w:top w:val="nil"/>
          <w:bottom w:val="nil"/>
          <w:insideH w:val="nil"/>
          <w:insideV w:val="nil"/>
        </w:tcBorders>
        <w:shd w:val="clear" w:color="auto" w:fill="FFCCB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1C867E" w:themeColor="text1" w:themeTint="BF"/>
        <w:left w:val="single" w:sz="8" w:space="0" w:color="1C867E" w:themeColor="text1" w:themeTint="BF"/>
        <w:bottom w:val="single" w:sz="8" w:space="0" w:color="1C867E" w:themeColor="text1" w:themeTint="BF"/>
        <w:right w:val="single" w:sz="8" w:space="0" w:color="1C867E" w:themeColor="text1" w:themeTint="BF"/>
        <w:insideH w:val="single" w:sz="8" w:space="0" w:color="1C867E" w:themeColor="text1" w:themeTint="BF"/>
        <w:insideV w:val="single" w:sz="8" w:space="0" w:color="1C867E" w:themeColor="text1" w:themeTint="BF"/>
      </w:tblBorders>
    </w:tblPr>
    <w:tcPr>
      <w:shd w:val="clear" w:color="auto" w:fill="A0EBE6" w:themeFill="text1" w:themeFillTint="3F"/>
    </w:tcPr>
    <w:tblStylePr w:type="firstRow">
      <w:rPr>
        <w:b/>
        <w:bCs/>
      </w:rPr>
    </w:tblStylePr>
    <w:tblStylePr w:type="lastRow">
      <w:rPr>
        <w:b/>
        <w:bCs/>
      </w:rPr>
      <w:tblPr/>
      <w:tcPr>
        <w:tcBorders>
          <w:top w:val="single" w:sz="18" w:space="0" w:color="1C867E" w:themeColor="text1" w:themeTint="BF"/>
        </w:tcBorders>
      </w:tcPr>
    </w:tblStylePr>
    <w:tblStylePr w:type="firstCol">
      <w:rPr>
        <w:b/>
        <w:bCs/>
      </w:rPr>
    </w:tblStylePr>
    <w:tblStylePr w:type="lastCol">
      <w:rPr>
        <w:b/>
        <w:bCs/>
      </w:rPr>
    </w:tblStylePr>
    <w:tblStylePr w:type="band1Vert">
      <w:tblPr/>
      <w:tcPr>
        <w:shd w:val="clear" w:color="auto" w:fill="3FD6CC" w:themeFill="text1" w:themeFillTint="7F"/>
      </w:tcPr>
    </w:tblStylePr>
    <w:tblStylePr w:type="band1Horz">
      <w:tblPr/>
      <w:tcPr>
        <w:shd w:val="clear" w:color="auto" w:fill="3FD6CC"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00EDF6" w:themeColor="accent1" w:themeTint="BF"/>
        <w:left w:val="single" w:sz="8" w:space="0" w:color="00EDF6" w:themeColor="accent1" w:themeTint="BF"/>
        <w:bottom w:val="single" w:sz="8" w:space="0" w:color="00EDF6" w:themeColor="accent1" w:themeTint="BF"/>
        <w:right w:val="single" w:sz="8" w:space="0" w:color="00EDF6" w:themeColor="accent1" w:themeTint="BF"/>
        <w:insideH w:val="single" w:sz="8" w:space="0" w:color="00EDF6" w:themeColor="accent1" w:themeTint="BF"/>
        <w:insideV w:val="single" w:sz="8" w:space="0" w:color="00EDF6" w:themeColor="accent1" w:themeTint="BF"/>
      </w:tblBorders>
    </w:tblPr>
    <w:tcPr>
      <w:shd w:val="clear" w:color="auto" w:fill="A8FBFF" w:themeFill="accent1" w:themeFillTint="3F"/>
    </w:tcPr>
    <w:tblStylePr w:type="firstRow">
      <w:rPr>
        <w:b/>
        <w:bCs/>
      </w:rPr>
    </w:tblStylePr>
    <w:tblStylePr w:type="lastRow">
      <w:rPr>
        <w:b/>
        <w:bCs/>
      </w:rPr>
      <w:tblPr/>
      <w:tcPr>
        <w:tcBorders>
          <w:top w:val="single" w:sz="18" w:space="0" w:color="00EDF6" w:themeColor="accent1" w:themeTint="BF"/>
        </w:tcBorders>
      </w:tcPr>
    </w:tblStylePr>
    <w:tblStylePr w:type="firstCol">
      <w:rPr>
        <w:b/>
        <w:bCs/>
      </w:rPr>
    </w:tblStylePr>
    <w:tblStylePr w:type="lastCol">
      <w:rPr>
        <w:b/>
        <w:bCs/>
      </w:rPr>
    </w:tblStylePr>
    <w:tblStylePr w:type="band1Vert">
      <w:tblPr/>
      <w:tcPr>
        <w:shd w:val="clear" w:color="auto" w:fill="4FF8FF" w:themeFill="accent1" w:themeFillTint="7F"/>
      </w:tcPr>
    </w:tblStylePr>
    <w:tblStylePr w:type="band1Horz">
      <w:tblPr/>
      <w:tcPr>
        <w:shd w:val="clear" w:color="auto" w:fill="4FF8FF"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FF8745" w:themeColor="accent2" w:themeTint="BF"/>
        <w:left w:val="single" w:sz="8" w:space="0" w:color="FF8745" w:themeColor="accent2" w:themeTint="BF"/>
        <w:bottom w:val="single" w:sz="8" w:space="0" w:color="FF8745" w:themeColor="accent2" w:themeTint="BF"/>
        <w:right w:val="single" w:sz="8" w:space="0" w:color="FF8745" w:themeColor="accent2" w:themeTint="BF"/>
        <w:insideH w:val="single" w:sz="8" w:space="0" w:color="FF8745" w:themeColor="accent2" w:themeTint="BF"/>
        <w:insideV w:val="single" w:sz="8" w:space="0" w:color="FF8745" w:themeColor="accent2" w:themeTint="BF"/>
      </w:tblBorders>
    </w:tblPr>
    <w:tcPr>
      <w:shd w:val="clear" w:color="auto" w:fill="FFD7C1" w:themeFill="accent2" w:themeFillTint="3F"/>
    </w:tcPr>
    <w:tblStylePr w:type="firstRow">
      <w:rPr>
        <w:b/>
        <w:bCs/>
      </w:rPr>
    </w:tblStylePr>
    <w:tblStylePr w:type="lastRow">
      <w:rPr>
        <w:b/>
        <w:bCs/>
      </w:rPr>
      <w:tblPr/>
      <w:tcPr>
        <w:tcBorders>
          <w:top w:val="single" w:sz="18" w:space="0" w:color="FF8745" w:themeColor="accent2" w:themeTint="BF"/>
        </w:tcBorders>
      </w:tcPr>
    </w:tblStylePr>
    <w:tblStylePr w:type="firstCol">
      <w:rPr>
        <w:b/>
        <w:bCs/>
      </w:rPr>
    </w:tblStylePr>
    <w:tblStylePr w:type="lastCol">
      <w:rPr>
        <w:b/>
        <w:bCs/>
      </w:rPr>
    </w:tblStylePr>
    <w:tblStylePr w:type="band1Vert">
      <w:tblPr/>
      <w:tcPr>
        <w:shd w:val="clear" w:color="auto" w:fill="FFAF83" w:themeFill="accent2" w:themeFillTint="7F"/>
      </w:tcPr>
    </w:tblStylePr>
    <w:tblStylePr w:type="band1Horz">
      <w:tblPr/>
      <w:tcPr>
        <w:shd w:val="clear" w:color="auto" w:fill="FFAF83"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74D0D0" w:themeColor="accent3" w:themeTint="BF"/>
        <w:left w:val="single" w:sz="8" w:space="0" w:color="74D0D0" w:themeColor="accent3" w:themeTint="BF"/>
        <w:bottom w:val="single" w:sz="8" w:space="0" w:color="74D0D0" w:themeColor="accent3" w:themeTint="BF"/>
        <w:right w:val="single" w:sz="8" w:space="0" w:color="74D0D0" w:themeColor="accent3" w:themeTint="BF"/>
        <w:insideH w:val="single" w:sz="8" w:space="0" w:color="74D0D0" w:themeColor="accent3" w:themeTint="BF"/>
        <w:insideV w:val="single" w:sz="8" w:space="0" w:color="74D0D0" w:themeColor="accent3" w:themeTint="BF"/>
      </w:tblBorders>
    </w:tblPr>
    <w:tcPr>
      <w:shd w:val="clear" w:color="auto" w:fill="D1EFEF" w:themeFill="accent3" w:themeFillTint="3F"/>
    </w:tcPr>
    <w:tblStylePr w:type="firstRow">
      <w:rPr>
        <w:b/>
        <w:bCs/>
      </w:rPr>
    </w:tblStylePr>
    <w:tblStylePr w:type="lastRow">
      <w:rPr>
        <w:b/>
        <w:bCs/>
      </w:rPr>
      <w:tblPr/>
      <w:tcPr>
        <w:tcBorders>
          <w:top w:val="single" w:sz="18" w:space="0" w:color="74D0D0" w:themeColor="accent3" w:themeTint="BF"/>
        </w:tcBorders>
      </w:tcPr>
    </w:tblStylePr>
    <w:tblStylePr w:type="firstCol">
      <w:rPr>
        <w:b/>
        <w:bCs/>
      </w:rPr>
    </w:tblStylePr>
    <w:tblStylePr w:type="lastCol">
      <w:rPr>
        <w:b/>
        <w:bCs/>
      </w:rPr>
    </w:tblStylePr>
    <w:tblStylePr w:type="band1Vert">
      <w:tblPr/>
      <w:tcPr>
        <w:shd w:val="clear" w:color="auto" w:fill="A2E0E0" w:themeFill="accent3" w:themeFillTint="7F"/>
      </w:tcPr>
    </w:tblStylePr>
    <w:tblStylePr w:type="band1Horz">
      <w:tblPr/>
      <w:tcPr>
        <w:shd w:val="clear" w:color="auto" w:fill="A2E0E0"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02D0D0" w:themeColor="accent4" w:themeTint="BF"/>
        <w:left w:val="single" w:sz="8" w:space="0" w:color="02D0D0" w:themeColor="accent4" w:themeTint="BF"/>
        <w:bottom w:val="single" w:sz="8" w:space="0" w:color="02D0D0" w:themeColor="accent4" w:themeTint="BF"/>
        <w:right w:val="single" w:sz="8" w:space="0" w:color="02D0D0" w:themeColor="accent4" w:themeTint="BF"/>
        <w:insideH w:val="single" w:sz="8" w:space="0" w:color="02D0D0" w:themeColor="accent4" w:themeTint="BF"/>
        <w:insideV w:val="single" w:sz="8" w:space="0" w:color="02D0D0" w:themeColor="accent4" w:themeTint="BF"/>
      </w:tblBorders>
    </w:tblPr>
    <w:tcPr>
      <w:shd w:val="clear" w:color="auto" w:fill="9CFEFE" w:themeFill="accent4" w:themeFillTint="3F"/>
    </w:tcPr>
    <w:tblStylePr w:type="firstRow">
      <w:rPr>
        <w:b/>
        <w:bCs/>
      </w:rPr>
    </w:tblStylePr>
    <w:tblStylePr w:type="lastRow">
      <w:rPr>
        <w:b/>
        <w:bCs/>
      </w:rPr>
      <w:tblPr/>
      <w:tcPr>
        <w:tcBorders>
          <w:top w:val="single" w:sz="18" w:space="0" w:color="02D0D0" w:themeColor="accent4" w:themeTint="BF"/>
        </w:tcBorders>
      </w:tcPr>
    </w:tblStylePr>
    <w:tblStylePr w:type="firstCol">
      <w:rPr>
        <w:b/>
        <w:bCs/>
      </w:rPr>
    </w:tblStylePr>
    <w:tblStylePr w:type="lastCol">
      <w:rPr>
        <w:b/>
        <w:bCs/>
      </w:rPr>
    </w:tblStylePr>
    <w:tblStylePr w:type="band1Vert">
      <w:tblPr/>
      <w:tcPr>
        <w:shd w:val="clear" w:color="auto" w:fill="39FDFD" w:themeFill="accent4" w:themeFillTint="7F"/>
      </w:tcPr>
    </w:tblStylePr>
    <w:tblStylePr w:type="band1Horz">
      <w:tblPr/>
      <w:tcPr>
        <w:shd w:val="clear" w:color="auto" w:fill="39FDFD"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FFA476" w:themeColor="accent5" w:themeTint="BF"/>
        <w:left w:val="single" w:sz="8" w:space="0" w:color="FFA476" w:themeColor="accent5" w:themeTint="BF"/>
        <w:bottom w:val="single" w:sz="8" w:space="0" w:color="FFA476" w:themeColor="accent5" w:themeTint="BF"/>
        <w:right w:val="single" w:sz="8" w:space="0" w:color="FFA476" w:themeColor="accent5" w:themeTint="BF"/>
        <w:insideH w:val="single" w:sz="8" w:space="0" w:color="FFA476" w:themeColor="accent5" w:themeTint="BF"/>
        <w:insideV w:val="single" w:sz="8" w:space="0" w:color="FFA476" w:themeColor="accent5" w:themeTint="BF"/>
      </w:tblBorders>
    </w:tblPr>
    <w:tcPr>
      <w:shd w:val="clear" w:color="auto" w:fill="FFE1D2" w:themeFill="accent5" w:themeFillTint="3F"/>
    </w:tcPr>
    <w:tblStylePr w:type="firstRow">
      <w:rPr>
        <w:b/>
        <w:bCs/>
      </w:rPr>
    </w:tblStylePr>
    <w:tblStylePr w:type="lastRow">
      <w:rPr>
        <w:b/>
        <w:bCs/>
      </w:rPr>
      <w:tblPr/>
      <w:tcPr>
        <w:tcBorders>
          <w:top w:val="single" w:sz="18" w:space="0" w:color="FFA476" w:themeColor="accent5" w:themeTint="BF"/>
        </w:tcBorders>
      </w:tcPr>
    </w:tblStylePr>
    <w:tblStylePr w:type="firstCol">
      <w:rPr>
        <w:b/>
        <w:bCs/>
      </w:rPr>
    </w:tblStylePr>
    <w:tblStylePr w:type="lastCol">
      <w:rPr>
        <w:b/>
        <w:bCs/>
      </w:rPr>
    </w:tblStylePr>
    <w:tblStylePr w:type="band1Vert">
      <w:tblPr/>
      <w:tcPr>
        <w:shd w:val="clear" w:color="auto" w:fill="FFC2A4" w:themeFill="accent5" w:themeFillTint="7F"/>
      </w:tcPr>
    </w:tblStylePr>
    <w:tblStylePr w:type="band1Horz">
      <w:tblPr/>
      <w:tcPr>
        <w:shd w:val="clear" w:color="auto" w:fill="FFC2A4"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F671B" w:themeColor="accent6" w:themeTint="BF"/>
        <w:left w:val="single" w:sz="8" w:space="0" w:color="FF671B" w:themeColor="accent6" w:themeTint="BF"/>
        <w:bottom w:val="single" w:sz="8" w:space="0" w:color="FF671B" w:themeColor="accent6" w:themeTint="BF"/>
        <w:right w:val="single" w:sz="8" w:space="0" w:color="FF671B" w:themeColor="accent6" w:themeTint="BF"/>
        <w:insideH w:val="single" w:sz="8" w:space="0" w:color="FF671B" w:themeColor="accent6" w:themeTint="BF"/>
        <w:insideV w:val="single" w:sz="8" w:space="0" w:color="FF671B" w:themeColor="accent6" w:themeTint="BF"/>
      </w:tblBorders>
    </w:tblPr>
    <w:tcPr>
      <w:shd w:val="clear" w:color="auto" w:fill="FFCCB3" w:themeFill="accent6" w:themeFillTint="3F"/>
    </w:tcPr>
    <w:tblStylePr w:type="firstRow">
      <w:rPr>
        <w:b/>
        <w:bCs/>
      </w:rPr>
    </w:tblStylePr>
    <w:tblStylePr w:type="lastRow">
      <w:rPr>
        <w:b/>
        <w:bCs/>
      </w:rPr>
      <w:tblPr/>
      <w:tcPr>
        <w:tcBorders>
          <w:top w:val="single" w:sz="18" w:space="0" w:color="FF671B" w:themeColor="accent6" w:themeTint="BF"/>
        </w:tcBorders>
      </w:tcPr>
    </w:tblStylePr>
    <w:tblStylePr w:type="firstCol">
      <w:rPr>
        <w:b/>
        <w:bCs/>
      </w:rPr>
    </w:tblStylePr>
    <w:tblStylePr w:type="lastCol">
      <w:rPr>
        <w:b/>
        <w:bCs/>
      </w:rPr>
    </w:tblStylePr>
    <w:tblStylePr w:type="band1Vert">
      <w:tblPr/>
      <w:tcPr>
        <w:shd w:val="clear" w:color="auto" w:fill="FF9967" w:themeFill="accent6" w:themeFillTint="7F"/>
      </w:tcPr>
    </w:tblStylePr>
    <w:tblStylePr w:type="band1Horz">
      <w:tblPr/>
      <w:tcPr>
        <w:shd w:val="clear" w:color="auto" w:fill="FF9967"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082624" w:themeColor="text1"/>
        <w:left w:val="single" w:sz="8" w:space="0" w:color="082624" w:themeColor="text1"/>
        <w:bottom w:val="single" w:sz="8" w:space="0" w:color="082624" w:themeColor="text1"/>
        <w:right w:val="single" w:sz="8" w:space="0" w:color="082624" w:themeColor="text1"/>
        <w:insideH w:val="single" w:sz="8" w:space="0" w:color="082624" w:themeColor="text1"/>
        <w:insideV w:val="single" w:sz="8" w:space="0" w:color="082624" w:themeColor="text1"/>
      </w:tblBorders>
    </w:tblPr>
    <w:tcPr>
      <w:shd w:val="clear" w:color="auto" w:fill="A0EBE6" w:themeFill="text1" w:themeFillTint="3F"/>
    </w:tcPr>
    <w:tblStylePr w:type="firstRow">
      <w:rPr>
        <w:b/>
        <w:bCs/>
        <w:color w:val="082624" w:themeColor="text1"/>
      </w:rPr>
      <w:tblPr/>
      <w:tcPr>
        <w:shd w:val="clear" w:color="auto" w:fill="D9F7F5" w:themeFill="text1" w:themeFillTint="19"/>
      </w:tcPr>
    </w:tblStylePr>
    <w:tblStylePr w:type="lastRow">
      <w:rPr>
        <w:b/>
        <w:bCs/>
        <w:color w:val="082624" w:themeColor="text1"/>
      </w:rPr>
      <w:tblPr/>
      <w:tcPr>
        <w:tcBorders>
          <w:top w:val="single" w:sz="12" w:space="0" w:color="082624" w:themeColor="text1"/>
          <w:left w:val="nil"/>
          <w:bottom w:val="nil"/>
          <w:right w:val="nil"/>
          <w:insideH w:val="nil"/>
          <w:insideV w:val="nil"/>
        </w:tcBorders>
        <w:shd w:val="clear" w:color="auto" w:fill="FFFFFF" w:themeFill="background1"/>
      </w:tcPr>
    </w:tblStylePr>
    <w:tblStylePr w:type="firstCol">
      <w:rPr>
        <w:b/>
        <w:bCs/>
        <w:color w:val="08262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82624" w:themeColor="text1"/>
      </w:rPr>
      <w:tblPr/>
      <w:tcPr>
        <w:tcBorders>
          <w:top w:val="nil"/>
          <w:left w:val="nil"/>
          <w:bottom w:val="nil"/>
          <w:right w:val="nil"/>
          <w:insideH w:val="nil"/>
          <w:insideV w:val="nil"/>
        </w:tcBorders>
        <w:shd w:val="clear" w:color="auto" w:fill="B2EEEA" w:themeFill="text1" w:themeFillTint="33"/>
      </w:tcPr>
    </w:tblStylePr>
    <w:tblStylePr w:type="band1Vert">
      <w:tblPr/>
      <w:tcPr>
        <w:shd w:val="clear" w:color="auto" w:fill="3FD6CC" w:themeFill="text1" w:themeFillTint="7F"/>
      </w:tcPr>
    </w:tblStylePr>
    <w:tblStylePr w:type="band1Horz">
      <w:tblPr/>
      <w:tcPr>
        <w:tcBorders>
          <w:insideH w:val="single" w:sz="6" w:space="0" w:color="082624" w:themeColor="text1"/>
          <w:insideV w:val="single" w:sz="6" w:space="0" w:color="082624" w:themeColor="text1"/>
        </w:tcBorders>
        <w:shd w:val="clear" w:color="auto" w:fill="3FD6CC"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00999E" w:themeColor="accent1"/>
        <w:left w:val="single" w:sz="8" w:space="0" w:color="00999E" w:themeColor="accent1"/>
        <w:bottom w:val="single" w:sz="8" w:space="0" w:color="00999E" w:themeColor="accent1"/>
        <w:right w:val="single" w:sz="8" w:space="0" w:color="00999E" w:themeColor="accent1"/>
        <w:insideH w:val="single" w:sz="8" w:space="0" w:color="00999E" w:themeColor="accent1"/>
        <w:insideV w:val="single" w:sz="8" w:space="0" w:color="00999E" w:themeColor="accent1"/>
      </w:tblBorders>
    </w:tblPr>
    <w:tcPr>
      <w:shd w:val="clear" w:color="auto" w:fill="A8FBFF" w:themeFill="accent1" w:themeFillTint="3F"/>
    </w:tcPr>
    <w:tblStylePr w:type="firstRow">
      <w:rPr>
        <w:b/>
        <w:bCs/>
        <w:color w:val="082624" w:themeColor="text1"/>
      </w:rPr>
      <w:tblPr/>
      <w:tcPr>
        <w:shd w:val="clear" w:color="auto" w:fill="DCFDFF" w:themeFill="accent1" w:themeFillTint="19"/>
      </w:tcPr>
    </w:tblStylePr>
    <w:tblStylePr w:type="lastRow">
      <w:rPr>
        <w:b/>
        <w:bCs/>
        <w:color w:val="082624" w:themeColor="text1"/>
      </w:rPr>
      <w:tblPr/>
      <w:tcPr>
        <w:tcBorders>
          <w:top w:val="single" w:sz="12" w:space="0" w:color="082624" w:themeColor="text1"/>
          <w:left w:val="nil"/>
          <w:bottom w:val="nil"/>
          <w:right w:val="nil"/>
          <w:insideH w:val="nil"/>
          <w:insideV w:val="nil"/>
        </w:tcBorders>
        <w:shd w:val="clear" w:color="auto" w:fill="FFFFFF" w:themeFill="background1"/>
      </w:tcPr>
    </w:tblStylePr>
    <w:tblStylePr w:type="firstCol">
      <w:rPr>
        <w:b/>
        <w:bCs/>
        <w:color w:val="08262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82624" w:themeColor="text1"/>
      </w:rPr>
      <w:tblPr/>
      <w:tcPr>
        <w:tcBorders>
          <w:top w:val="nil"/>
          <w:left w:val="nil"/>
          <w:bottom w:val="nil"/>
          <w:right w:val="nil"/>
          <w:insideH w:val="nil"/>
          <w:insideV w:val="nil"/>
        </w:tcBorders>
        <w:shd w:val="clear" w:color="auto" w:fill="B8FCFF" w:themeFill="accent1" w:themeFillTint="33"/>
      </w:tcPr>
    </w:tblStylePr>
    <w:tblStylePr w:type="band1Vert">
      <w:tblPr/>
      <w:tcPr>
        <w:shd w:val="clear" w:color="auto" w:fill="4FF8FF" w:themeFill="accent1" w:themeFillTint="7F"/>
      </w:tcPr>
    </w:tblStylePr>
    <w:tblStylePr w:type="band1Horz">
      <w:tblPr/>
      <w:tcPr>
        <w:tcBorders>
          <w:insideH w:val="single" w:sz="6" w:space="0" w:color="00999E" w:themeColor="accent1"/>
          <w:insideV w:val="single" w:sz="6" w:space="0" w:color="00999E" w:themeColor="accent1"/>
        </w:tcBorders>
        <w:shd w:val="clear" w:color="auto" w:fill="4FF8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FF6108" w:themeColor="accent2"/>
        <w:left w:val="single" w:sz="8" w:space="0" w:color="FF6108" w:themeColor="accent2"/>
        <w:bottom w:val="single" w:sz="8" w:space="0" w:color="FF6108" w:themeColor="accent2"/>
        <w:right w:val="single" w:sz="8" w:space="0" w:color="FF6108" w:themeColor="accent2"/>
        <w:insideH w:val="single" w:sz="8" w:space="0" w:color="FF6108" w:themeColor="accent2"/>
        <w:insideV w:val="single" w:sz="8" w:space="0" w:color="FF6108" w:themeColor="accent2"/>
      </w:tblBorders>
    </w:tblPr>
    <w:tcPr>
      <w:shd w:val="clear" w:color="auto" w:fill="FFD7C1" w:themeFill="accent2" w:themeFillTint="3F"/>
    </w:tcPr>
    <w:tblStylePr w:type="firstRow">
      <w:rPr>
        <w:b/>
        <w:bCs/>
        <w:color w:val="082624" w:themeColor="text1"/>
      </w:rPr>
      <w:tblPr/>
      <w:tcPr>
        <w:shd w:val="clear" w:color="auto" w:fill="FFEFE6" w:themeFill="accent2" w:themeFillTint="19"/>
      </w:tcPr>
    </w:tblStylePr>
    <w:tblStylePr w:type="lastRow">
      <w:rPr>
        <w:b/>
        <w:bCs/>
        <w:color w:val="082624" w:themeColor="text1"/>
      </w:rPr>
      <w:tblPr/>
      <w:tcPr>
        <w:tcBorders>
          <w:top w:val="single" w:sz="12" w:space="0" w:color="082624" w:themeColor="text1"/>
          <w:left w:val="nil"/>
          <w:bottom w:val="nil"/>
          <w:right w:val="nil"/>
          <w:insideH w:val="nil"/>
          <w:insideV w:val="nil"/>
        </w:tcBorders>
        <w:shd w:val="clear" w:color="auto" w:fill="FFFFFF" w:themeFill="background1"/>
      </w:tcPr>
    </w:tblStylePr>
    <w:tblStylePr w:type="firstCol">
      <w:rPr>
        <w:b/>
        <w:bCs/>
        <w:color w:val="08262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82624" w:themeColor="text1"/>
      </w:rPr>
      <w:tblPr/>
      <w:tcPr>
        <w:tcBorders>
          <w:top w:val="nil"/>
          <w:left w:val="nil"/>
          <w:bottom w:val="nil"/>
          <w:right w:val="nil"/>
          <w:insideH w:val="nil"/>
          <w:insideV w:val="nil"/>
        </w:tcBorders>
        <w:shd w:val="clear" w:color="auto" w:fill="FFDFCD" w:themeFill="accent2" w:themeFillTint="33"/>
      </w:tcPr>
    </w:tblStylePr>
    <w:tblStylePr w:type="band1Vert">
      <w:tblPr/>
      <w:tcPr>
        <w:shd w:val="clear" w:color="auto" w:fill="FFAF83" w:themeFill="accent2" w:themeFillTint="7F"/>
      </w:tcPr>
    </w:tblStylePr>
    <w:tblStylePr w:type="band1Horz">
      <w:tblPr/>
      <w:tcPr>
        <w:tcBorders>
          <w:insideH w:val="single" w:sz="6" w:space="0" w:color="FF6108" w:themeColor="accent2"/>
          <w:insideV w:val="single" w:sz="6" w:space="0" w:color="FF6108" w:themeColor="accent2"/>
        </w:tcBorders>
        <w:shd w:val="clear" w:color="auto" w:fill="FFAF8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46C1C1" w:themeColor="accent3"/>
        <w:left w:val="single" w:sz="8" w:space="0" w:color="46C1C1" w:themeColor="accent3"/>
        <w:bottom w:val="single" w:sz="8" w:space="0" w:color="46C1C1" w:themeColor="accent3"/>
        <w:right w:val="single" w:sz="8" w:space="0" w:color="46C1C1" w:themeColor="accent3"/>
        <w:insideH w:val="single" w:sz="8" w:space="0" w:color="46C1C1" w:themeColor="accent3"/>
        <w:insideV w:val="single" w:sz="8" w:space="0" w:color="46C1C1" w:themeColor="accent3"/>
      </w:tblBorders>
    </w:tblPr>
    <w:tcPr>
      <w:shd w:val="clear" w:color="auto" w:fill="D1EFEF" w:themeFill="accent3" w:themeFillTint="3F"/>
    </w:tcPr>
    <w:tblStylePr w:type="firstRow">
      <w:rPr>
        <w:b/>
        <w:bCs/>
        <w:color w:val="082624" w:themeColor="text1"/>
      </w:rPr>
      <w:tblPr/>
      <w:tcPr>
        <w:shd w:val="clear" w:color="auto" w:fill="ECF9F9" w:themeFill="accent3" w:themeFillTint="19"/>
      </w:tcPr>
    </w:tblStylePr>
    <w:tblStylePr w:type="lastRow">
      <w:rPr>
        <w:b/>
        <w:bCs/>
        <w:color w:val="082624" w:themeColor="text1"/>
      </w:rPr>
      <w:tblPr/>
      <w:tcPr>
        <w:tcBorders>
          <w:top w:val="single" w:sz="12" w:space="0" w:color="082624" w:themeColor="text1"/>
          <w:left w:val="nil"/>
          <w:bottom w:val="nil"/>
          <w:right w:val="nil"/>
          <w:insideH w:val="nil"/>
          <w:insideV w:val="nil"/>
        </w:tcBorders>
        <w:shd w:val="clear" w:color="auto" w:fill="FFFFFF" w:themeFill="background1"/>
      </w:tcPr>
    </w:tblStylePr>
    <w:tblStylePr w:type="firstCol">
      <w:rPr>
        <w:b/>
        <w:bCs/>
        <w:color w:val="08262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82624" w:themeColor="text1"/>
      </w:rPr>
      <w:tblPr/>
      <w:tcPr>
        <w:tcBorders>
          <w:top w:val="nil"/>
          <w:left w:val="nil"/>
          <w:bottom w:val="nil"/>
          <w:right w:val="nil"/>
          <w:insideH w:val="nil"/>
          <w:insideV w:val="nil"/>
        </w:tcBorders>
        <w:shd w:val="clear" w:color="auto" w:fill="D9F2F2" w:themeFill="accent3" w:themeFillTint="33"/>
      </w:tcPr>
    </w:tblStylePr>
    <w:tblStylePr w:type="band1Vert">
      <w:tblPr/>
      <w:tcPr>
        <w:shd w:val="clear" w:color="auto" w:fill="A2E0E0" w:themeFill="accent3" w:themeFillTint="7F"/>
      </w:tcPr>
    </w:tblStylePr>
    <w:tblStylePr w:type="band1Horz">
      <w:tblPr/>
      <w:tcPr>
        <w:tcBorders>
          <w:insideH w:val="single" w:sz="6" w:space="0" w:color="46C1C1" w:themeColor="accent3"/>
          <w:insideV w:val="single" w:sz="6" w:space="0" w:color="46C1C1" w:themeColor="accent3"/>
        </w:tcBorders>
        <w:shd w:val="clear" w:color="auto" w:fill="A2E0E0"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016D6D" w:themeColor="accent4"/>
        <w:left w:val="single" w:sz="8" w:space="0" w:color="016D6D" w:themeColor="accent4"/>
        <w:bottom w:val="single" w:sz="8" w:space="0" w:color="016D6D" w:themeColor="accent4"/>
        <w:right w:val="single" w:sz="8" w:space="0" w:color="016D6D" w:themeColor="accent4"/>
        <w:insideH w:val="single" w:sz="8" w:space="0" w:color="016D6D" w:themeColor="accent4"/>
        <w:insideV w:val="single" w:sz="8" w:space="0" w:color="016D6D" w:themeColor="accent4"/>
      </w:tblBorders>
    </w:tblPr>
    <w:tcPr>
      <w:shd w:val="clear" w:color="auto" w:fill="9CFEFE" w:themeFill="accent4" w:themeFillTint="3F"/>
    </w:tcPr>
    <w:tblStylePr w:type="firstRow">
      <w:rPr>
        <w:b/>
        <w:bCs/>
        <w:color w:val="082624" w:themeColor="text1"/>
      </w:rPr>
      <w:tblPr/>
      <w:tcPr>
        <w:shd w:val="clear" w:color="auto" w:fill="D8FEFE" w:themeFill="accent4" w:themeFillTint="19"/>
      </w:tcPr>
    </w:tblStylePr>
    <w:tblStylePr w:type="lastRow">
      <w:rPr>
        <w:b/>
        <w:bCs/>
        <w:color w:val="082624" w:themeColor="text1"/>
      </w:rPr>
      <w:tblPr/>
      <w:tcPr>
        <w:tcBorders>
          <w:top w:val="single" w:sz="12" w:space="0" w:color="082624" w:themeColor="text1"/>
          <w:left w:val="nil"/>
          <w:bottom w:val="nil"/>
          <w:right w:val="nil"/>
          <w:insideH w:val="nil"/>
          <w:insideV w:val="nil"/>
        </w:tcBorders>
        <w:shd w:val="clear" w:color="auto" w:fill="FFFFFF" w:themeFill="background1"/>
      </w:tcPr>
    </w:tblStylePr>
    <w:tblStylePr w:type="firstCol">
      <w:rPr>
        <w:b/>
        <w:bCs/>
        <w:color w:val="08262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82624" w:themeColor="text1"/>
      </w:rPr>
      <w:tblPr/>
      <w:tcPr>
        <w:tcBorders>
          <w:top w:val="nil"/>
          <w:left w:val="nil"/>
          <w:bottom w:val="nil"/>
          <w:right w:val="nil"/>
          <w:insideH w:val="nil"/>
          <w:insideV w:val="nil"/>
        </w:tcBorders>
        <w:shd w:val="clear" w:color="auto" w:fill="AFFEFE" w:themeFill="accent4" w:themeFillTint="33"/>
      </w:tcPr>
    </w:tblStylePr>
    <w:tblStylePr w:type="band1Vert">
      <w:tblPr/>
      <w:tcPr>
        <w:shd w:val="clear" w:color="auto" w:fill="39FDFD" w:themeFill="accent4" w:themeFillTint="7F"/>
      </w:tcPr>
    </w:tblStylePr>
    <w:tblStylePr w:type="band1Horz">
      <w:tblPr/>
      <w:tcPr>
        <w:tcBorders>
          <w:insideH w:val="single" w:sz="6" w:space="0" w:color="016D6D" w:themeColor="accent4"/>
          <w:insideV w:val="single" w:sz="6" w:space="0" w:color="016D6D" w:themeColor="accent4"/>
        </w:tcBorders>
        <w:shd w:val="clear" w:color="auto" w:fill="39FDF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FF8649" w:themeColor="accent5"/>
        <w:left w:val="single" w:sz="8" w:space="0" w:color="FF8649" w:themeColor="accent5"/>
        <w:bottom w:val="single" w:sz="8" w:space="0" w:color="FF8649" w:themeColor="accent5"/>
        <w:right w:val="single" w:sz="8" w:space="0" w:color="FF8649" w:themeColor="accent5"/>
        <w:insideH w:val="single" w:sz="8" w:space="0" w:color="FF8649" w:themeColor="accent5"/>
        <w:insideV w:val="single" w:sz="8" w:space="0" w:color="FF8649" w:themeColor="accent5"/>
      </w:tblBorders>
    </w:tblPr>
    <w:tcPr>
      <w:shd w:val="clear" w:color="auto" w:fill="FFE1D2" w:themeFill="accent5" w:themeFillTint="3F"/>
    </w:tcPr>
    <w:tblStylePr w:type="firstRow">
      <w:rPr>
        <w:b/>
        <w:bCs/>
        <w:color w:val="082624" w:themeColor="text1"/>
      </w:rPr>
      <w:tblPr/>
      <w:tcPr>
        <w:shd w:val="clear" w:color="auto" w:fill="FFF3ED" w:themeFill="accent5" w:themeFillTint="19"/>
      </w:tcPr>
    </w:tblStylePr>
    <w:tblStylePr w:type="lastRow">
      <w:rPr>
        <w:b/>
        <w:bCs/>
        <w:color w:val="082624" w:themeColor="text1"/>
      </w:rPr>
      <w:tblPr/>
      <w:tcPr>
        <w:tcBorders>
          <w:top w:val="single" w:sz="12" w:space="0" w:color="082624" w:themeColor="text1"/>
          <w:left w:val="nil"/>
          <w:bottom w:val="nil"/>
          <w:right w:val="nil"/>
          <w:insideH w:val="nil"/>
          <w:insideV w:val="nil"/>
        </w:tcBorders>
        <w:shd w:val="clear" w:color="auto" w:fill="FFFFFF" w:themeFill="background1"/>
      </w:tcPr>
    </w:tblStylePr>
    <w:tblStylePr w:type="firstCol">
      <w:rPr>
        <w:b/>
        <w:bCs/>
        <w:color w:val="08262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82624" w:themeColor="text1"/>
      </w:rPr>
      <w:tblPr/>
      <w:tcPr>
        <w:tcBorders>
          <w:top w:val="nil"/>
          <w:left w:val="nil"/>
          <w:bottom w:val="nil"/>
          <w:right w:val="nil"/>
          <w:insideH w:val="nil"/>
          <w:insideV w:val="nil"/>
        </w:tcBorders>
        <w:shd w:val="clear" w:color="auto" w:fill="FFE6DA" w:themeFill="accent5" w:themeFillTint="33"/>
      </w:tcPr>
    </w:tblStylePr>
    <w:tblStylePr w:type="band1Vert">
      <w:tblPr/>
      <w:tcPr>
        <w:shd w:val="clear" w:color="auto" w:fill="FFC2A4" w:themeFill="accent5" w:themeFillTint="7F"/>
      </w:tcPr>
    </w:tblStylePr>
    <w:tblStylePr w:type="band1Horz">
      <w:tblPr/>
      <w:tcPr>
        <w:tcBorders>
          <w:insideH w:val="single" w:sz="6" w:space="0" w:color="FF8649" w:themeColor="accent5"/>
          <w:insideV w:val="single" w:sz="6" w:space="0" w:color="FF8649" w:themeColor="accent5"/>
        </w:tcBorders>
        <w:shd w:val="clear" w:color="auto" w:fill="FFC2A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82624" w:themeColor="text1"/>
    </w:rPr>
    <w:tblPr>
      <w:tblStyleRowBandSize w:val="1"/>
      <w:tblStyleColBandSize w:val="1"/>
      <w:tblBorders>
        <w:top w:val="single" w:sz="8" w:space="0" w:color="CE4500" w:themeColor="accent6"/>
        <w:left w:val="single" w:sz="8" w:space="0" w:color="CE4500" w:themeColor="accent6"/>
        <w:bottom w:val="single" w:sz="8" w:space="0" w:color="CE4500" w:themeColor="accent6"/>
        <w:right w:val="single" w:sz="8" w:space="0" w:color="CE4500" w:themeColor="accent6"/>
        <w:insideH w:val="single" w:sz="8" w:space="0" w:color="CE4500" w:themeColor="accent6"/>
        <w:insideV w:val="single" w:sz="8" w:space="0" w:color="CE4500" w:themeColor="accent6"/>
      </w:tblBorders>
    </w:tblPr>
    <w:tcPr>
      <w:shd w:val="clear" w:color="auto" w:fill="FFCCB3" w:themeFill="accent6" w:themeFillTint="3F"/>
    </w:tcPr>
    <w:tblStylePr w:type="firstRow">
      <w:rPr>
        <w:b/>
        <w:bCs/>
        <w:color w:val="082624" w:themeColor="text1"/>
      </w:rPr>
      <w:tblPr/>
      <w:tcPr>
        <w:shd w:val="clear" w:color="auto" w:fill="FFEBE1" w:themeFill="accent6" w:themeFillTint="19"/>
      </w:tcPr>
    </w:tblStylePr>
    <w:tblStylePr w:type="lastRow">
      <w:rPr>
        <w:b/>
        <w:bCs/>
        <w:color w:val="082624" w:themeColor="text1"/>
      </w:rPr>
      <w:tblPr/>
      <w:tcPr>
        <w:tcBorders>
          <w:top w:val="single" w:sz="12" w:space="0" w:color="082624" w:themeColor="text1"/>
          <w:left w:val="nil"/>
          <w:bottom w:val="nil"/>
          <w:right w:val="nil"/>
          <w:insideH w:val="nil"/>
          <w:insideV w:val="nil"/>
        </w:tcBorders>
        <w:shd w:val="clear" w:color="auto" w:fill="FFFFFF" w:themeFill="background1"/>
      </w:tcPr>
    </w:tblStylePr>
    <w:tblStylePr w:type="firstCol">
      <w:rPr>
        <w:b/>
        <w:bCs/>
        <w:color w:val="08262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82624" w:themeColor="text1"/>
      </w:rPr>
      <w:tblPr/>
      <w:tcPr>
        <w:tcBorders>
          <w:top w:val="nil"/>
          <w:left w:val="nil"/>
          <w:bottom w:val="nil"/>
          <w:right w:val="nil"/>
          <w:insideH w:val="nil"/>
          <w:insideV w:val="nil"/>
        </w:tcBorders>
        <w:shd w:val="clear" w:color="auto" w:fill="FFD6C2" w:themeFill="accent6" w:themeFillTint="33"/>
      </w:tcPr>
    </w:tblStylePr>
    <w:tblStylePr w:type="band1Vert">
      <w:tblPr/>
      <w:tcPr>
        <w:shd w:val="clear" w:color="auto" w:fill="FF9967" w:themeFill="accent6" w:themeFillTint="7F"/>
      </w:tcPr>
    </w:tblStylePr>
    <w:tblStylePr w:type="band1Horz">
      <w:tblPr/>
      <w:tcPr>
        <w:tcBorders>
          <w:insideH w:val="single" w:sz="6" w:space="0" w:color="CE4500" w:themeColor="accent6"/>
          <w:insideV w:val="single" w:sz="6" w:space="0" w:color="CE4500" w:themeColor="accent6"/>
        </w:tcBorders>
        <w:shd w:val="clear" w:color="auto" w:fill="FF996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0EBE6"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82624"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82624"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82624"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82624"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FD6CC"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FD6CC"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8FB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999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999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999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999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FF8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FF8FF"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7C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6108"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6108"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6108"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6108"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AF8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AF83"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1EFE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6C1C1"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6C1C1"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6C1C1"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6C1C1"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2E0E0"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2E0E0"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CFEF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16D6D"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16D6D"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16D6D"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16D6D"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9FDF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9FDFD"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8649"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8649"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8649"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8649"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2A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2A4"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CCB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E450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E450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E450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E450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996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9967"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82624" w:themeFill="text1"/>
    </w:tcPr>
    <w:tblStylePr w:type="firstRow">
      <w:rPr>
        <w:b/>
        <w:bCs/>
      </w:rPr>
      <w:tblPr/>
      <w:tcPr>
        <w:tcBorders>
          <w:top w:val="nil"/>
          <w:left w:val="nil"/>
          <w:bottom w:val="single" w:sz="18" w:space="0" w:color="FFFFFF" w:themeColor="background1"/>
          <w:right w:val="nil"/>
          <w:insideH w:val="nil"/>
          <w:insideV w:val="nil"/>
        </w:tcBorders>
        <w:shd w:val="clear" w:color="auto" w:fill="082624" w:themeFill="text1"/>
      </w:tcPr>
    </w:tblStylePr>
    <w:tblStylePr w:type="lastRow">
      <w:tblPr/>
      <w:tcPr>
        <w:tcBorders>
          <w:top w:val="single" w:sz="18" w:space="0" w:color="FFFFFF" w:themeColor="background1"/>
          <w:left w:val="nil"/>
          <w:bottom w:val="nil"/>
          <w:right w:val="nil"/>
          <w:insideH w:val="nil"/>
          <w:insideV w:val="nil"/>
        </w:tcBorders>
        <w:shd w:val="clear" w:color="auto" w:fill="041211"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61C1A"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61C1A" w:themeFill="text1" w:themeFillShade="BF"/>
      </w:tcPr>
    </w:tblStylePr>
    <w:tblStylePr w:type="band1Vert">
      <w:tblPr/>
      <w:tcPr>
        <w:tcBorders>
          <w:top w:val="nil"/>
          <w:left w:val="nil"/>
          <w:bottom w:val="nil"/>
          <w:right w:val="nil"/>
          <w:insideH w:val="nil"/>
          <w:insideV w:val="nil"/>
        </w:tcBorders>
        <w:shd w:val="clear" w:color="auto" w:fill="061C1A" w:themeFill="text1" w:themeFillShade="BF"/>
      </w:tcPr>
    </w:tblStylePr>
    <w:tblStylePr w:type="band1Horz">
      <w:tblPr/>
      <w:tcPr>
        <w:tcBorders>
          <w:top w:val="nil"/>
          <w:left w:val="nil"/>
          <w:bottom w:val="nil"/>
          <w:right w:val="nil"/>
          <w:insideH w:val="nil"/>
          <w:insideV w:val="nil"/>
        </w:tcBorders>
        <w:shd w:val="clear" w:color="auto" w:fill="061C1A"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00999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82624" w:themeFill="text1"/>
      </w:tcPr>
    </w:tblStylePr>
    <w:tblStylePr w:type="lastRow">
      <w:tblPr/>
      <w:tcPr>
        <w:tcBorders>
          <w:top w:val="single" w:sz="18" w:space="0" w:color="FFFFFF" w:themeColor="background1"/>
          <w:left w:val="nil"/>
          <w:bottom w:val="nil"/>
          <w:right w:val="nil"/>
          <w:insideH w:val="nil"/>
          <w:insideV w:val="nil"/>
        </w:tcBorders>
        <w:shd w:val="clear" w:color="auto" w:fill="004B4E"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727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7276" w:themeFill="accent1" w:themeFillShade="BF"/>
      </w:tcPr>
    </w:tblStylePr>
    <w:tblStylePr w:type="band1Vert">
      <w:tblPr/>
      <w:tcPr>
        <w:tcBorders>
          <w:top w:val="nil"/>
          <w:left w:val="nil"/>
          <w:bottom w:val="nil"/>
          <w:right w:val="nil"/>
          <w:insideH w:val="nil"/>
          <w:insideV w:val="nil"/>
        </w:tcBorders>
        <w:shd w:val="clear" w:color="auto" w:fill="007276" w:themeFill="accent1" w:themeFillShade="BF"/>
      </w:tcPr>
    </w:tblStylePr>
    <w:tblStylePr w:type="band1Horz">
      <w:tblPr/>
      <w:tcPr>
        <w:tcBorders>
          <w:top w:val="nil"/>
          <w:left w:val="nil"/>
          <w:bottom w:val="nil"/>
          <w:right w:val="nil"/>
          <w:insideH w:val="nil"/>
          <w:insideV w:val="nil"/>
        </w:tcBorders>
        <w:shd w:val="clear" w:color="auto" w:fill="007276"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FF6108"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82624" w:themeFill="text1"/>
      </w:tcPr>
    </w:tblStylePr>
    <w:tblStylePr w:type="lastRow">
      <w:tblPr/>
      <w:tcPr>
        <w:tcBorders>
          <w:top w:val="single" w:sz="18" w:space="0" w:color="FFFFFF" w:themeColor="background1"/>
          <w:left w:val="nil"/>
          <w:bottom w:val="nil"/>
          <w:right w:val="nil"/>
          <w:insideH w:val="nil"/>
          <w:insideV w:val="nil"/>
        </w:tcBorders>
        <w:shd w:val="clear" w:color="auto" w:fill="822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46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4600" w:themeFill="accent2" w:themeFillShade="BF"/>
      </w:tcPr>
    </w:tblStylePr>
    <w:tblStylePr w:type="band1Vert">
      <w:tblPr/>
      <w:tcPr>
        <w:tcBorders>
          <w:top w:val="nil"/>
          <w:left w:val="nil"/>
          <w:bottom w:val="nil"/>
          <w:right w:val="nil"/>
          <w:insideH w:val="nil"/>
          <w:insideV w:val="nil"/>
        </w:tcBorders>
        <w:shd w:val="clear" w:color="auto" w:fill="C44600" w:themeFill="accent2" w:themeFillShade="BF"/>
      </w:tcPr>
    </w:tblStylePr>
    <w:tblStylePr w:type="band1Horz">
      <w:tblPr/>
      <w:tcPr>
        <w:tcBorders>
          <w:top w:val="nil"/>
          <w:left w:val="nil"/>
          <w:bottom w:val="nil"/>
          <w:right w:val="nil"/>
          <w:insideH w:val="nil"/>
          <w:insideV w:val="nil"/>
        </w:tcBorders>
        <w:shd w:val="clear" w:color="auto" w:fill="C44600"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46C1C1"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82624" w:themeFill="text1"/>
      </w:tcPr>
    </w:tblStylePr>
    <w:tblStylePr w:type="lastRow">
      <w:tblPr/>
      <w:tcPr>
        <w:tcBorders>
          <w:top w:val="single" w:sz="18" w:space="0" w:color="FFFFFF" w:themeColor="background1"/>
          <w:left w:val="nil"/>
          <w:bottom w:val="nil"/>
          <w:right w:val="nil"/>
          <w:insideH w:val="nil"/>
          <w:insideV w:val="nil"/>
        </w:tcBorders>
        <w:shd w:val="clear" w:color="auto" w:fill="21616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319393"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319393" w:themeFill="accent3" w:themeFillShade="BF"/>
      </w:tcPr>
    </w:tblStylePr>
    <w:tblStylePr w:type="band1Vert">
      <w:tblPr/>
      <w:tcPr>
        <w:tcBorders>
          <w:top w:val="nil"/>
          <w:left w:val="nil"/>
          <w:bottom w:val="nil"/>
          <w:right w:val="nil"/>
          <w:insideH w:val="nil"/>
          <w:insideV w:val="nil"/>
        </w:tcBorders>
        <w:shd w:val="clear" w:color="auto" w:fill="319393" w:themeFill="accent3" w:themeFillShade="BF"/>
      </w:tcPr>
    </w:tblStylePr>
    <w:tblStylePr w:type="band1Horz">
      <w:tblPr/>
      <w:tcPr>
        <w:tcBorders>
          <w:top w:val="nil"/>
          <w:left w:val="nil"/>
          <w:bottom w:val="nil"/>
          <w:right w:val="nil"/>
          <w:insideH w:val="nil"/>
          <w:insideV w:val="nil"/>
        </w:tcBorders>
        <w:shd w:val="clear" w:color="auto" w:fill="319393"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016D6D"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82624" w:themeFill="text1"/>
      </w:tcPr>
    </w:tblStylePr>
    <w:tblStylePr w:type="lastRow">
      <w:tblPr/>
      <w:tcPr>
        <w:tcBorders>
          <w:top w:val="single" w:sz="18" w:space="0" w:color="FFFFFF" w:themeColor="background1"/>
          <w:left w:val="nil"/>
          <w:bottom w:val="nil"/>
          <w:right w:val="nil"/>
          <w:insideH w:val="nil"/>
          <w:insideV w:val="nil"/>
        </w:tcBorders>
        <w:shd w:val="clear" w:color="auto" w:fill="003636"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05151"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05151" w:themeFill="accent4" w:themeFillShade="BF"/>
      </w:tcPr>
    </w:tblStylePr>
    <w:tblStylePr w:type="band1Vert">
      <w:tblPr/>
      <w:tcPr>
        <w:tcBorders>
          <w:top w:val="nil"/>
          <w:left w:val="nil"/>
          <w:bottom w:val="nil"/>
          <w:right w:val="nil"/>
          <w:insideH w:val="nil"/>
          <w:insideV w:val="nil"/>
        </w:tcBorders>
        <w:shd w:val="clear" w:color="auto" w:fill="005151" w:themeFill="accent4" w:themeFillShade="BF"/>
      </w:tcPr>
    </w:tblStylePr>
    <w:tblStylePr w:type="band1Horz">
      <w:tblPr/>
      <w:tcPr>
        <w:tcBorders>
          <w:top w:val="nil"/>
          <w:left w:val="nil"/>
          <w:bottom w:val="nil"/>
          <w:right w:val="nil"/>
          <w:insideH w:val="nil"/>
          <w:insideV w:val="nil"/>
        </w:tcBorders>
        <w:shd w:val="clear" w:color="auto" w:fill="005151"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FF8649"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82624" w:themeFill="text1"/>
      </w:tcPr>
    </w:tblStylePr>
    <w:tblStylePr w:type="lastRow">
      <w:tblPr/>
      <w:tcPr>
        <w:tcBorders>
          <w:top w:val="single" w:sz="18" w:space="0" w:color="FFFFFF" w:themeColor="background1"/>
          <w:left w:val="nil"/>
          <w:bottom w:val="nil"/>
          <w:right w:val="nil"/>
          <w:insideH w:val="nil"/>
          <w:insideV w:val="nil"/>
        </w:tcBorders>
        <w:shd w:val="clear" w:color="auto" w:fill="A336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F551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F55100" w:themeFill="accent5" w:themeFillShade="BF"/>
      </w:tcPr>
    </w:tblStylePr>
    <w:tblStylePr w:type="band1Vert">
      <w:tblPr/>
      <w:tcPr>
        <w:tcBorders>
          <w:top w:val="nil"/>
          <w:left w:val="nil"/>
          <w:bottom w:val="nil"/>
          <w:right w:val="nil"/>
          <w:insideH w:val="nil"/>
          <w:insideV w:val="nil"/>
        </w:tcBorders>
        <w:shd w:val="clear" w:color="auto" w:fill="F55100" w:themeFill="accent5" w:themeFillShade="BF"/>
      </w:tcPr>
    </w:tblStylePr>
    <w:tblStylePr w:type="band1Horz">
      <w:tblPr/>
      <w:tcPr>
        <w:tcBorders>
          <w:top w:val="nil"/>
          <w:left w:val="nil"/>
          <w:bottom w:val="nil"/>
          <w:right w:val="nil"/>
          <w:insideH w:val="nil"/>
          <w:insideV w:val="nil"/>
        </w:tcBorders>
        <w:shd w:val="clear" w:color="auto" w:fill="F55100"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CE450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82624" w:themeFill="text1"/>
      </w:tcPr>
    </w:tblStylePr>
    <w:tblStylePr w:type="lastRow">
      <w:tblPr/>
      <w:tcPr>
        <w:tcBorders>
          <w:top w:val="single" w:sz="18" w:space="0" w:color="FFFFFF" w:themeColor="background1"/>
          <w:left w:val="nil"/>
          <w:bottom w:val="nil"/>
          <w:right w:val="nil"/>
          <w:insideH w:val="nil"/>
          <w:insideV w:val="nil"/>
        </w:tcBorders>
        <w:shd w:val="clear" w:color="auto" w:fill="66220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A3300"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A3300" w:themeFill="accent6" w:themeFillShade="BF"/>
      </w:tcPr>
    </w:tblStylePr>
    <w:tblStylePr w:type="band1Vert">
      <w:tblPr/>
      <w:tcPr>
        <w:tcBorders>
          <w:top w:val="nil"/>
          <w:left w:val="nil"/>
          <w:bottom w:val="nil"/>
          <w:right w:val="nil"/>
          <w:insideH w:val="nil"/>
          <w:insideV w:val="nil"/>
        </w:tcBorders>
        <w:shd w:val="clear" w:color="auto" w:fill="9A3300" w:themeFill="accent6" w:themeFillShade="BF"/>
      </w:tcPr>
    </w:tblStylePr>
    <w:tblStylePr w:type="band1Horz">
      <w:tblPr/>
      <w:tcPr>
        <w:tcBorders>
          <w:top w:val="nil"/>
          <w:left w:val="nil"/>
          <w:bottom w:val="nil"/>
          <w:right w:val="nil"/>
          <w:insideH w:val="nil"/>
          <w:insideV w:val="nil"/>
        </w:tcBorders>
        <w:shd w:val="clear" w:color="auto" w:fill="9A3300" w:themeFill="accent6" w:themeFillShade="BF"/>
      </w:tcPr>
    </w:tblStylePr>
  </w:style>
  <w:style w:type="table" w:styleId="ColorfulShading">
    <w:name w:val="Colorful Shading"/>
    <w:basedOn w:val="TableNormal"/>
    <w:uiPriority w:val="71"/>
    <w:rsid w:val="00CB0664"/>
    <w:pPr>
      <w:spacing w:after="0" w:line="240" w:lineRule="auto"/>
    </w:pPr>
    <w:rPr>
      <w:color w:val="082624" w:themeColor="text1"/>
    </w:rPr>
    <w:tblPr>
      <w:tblStyleRowBandSize w:val="1"/>
      <w:tblStyleColBandSize w:val="1"/>
      <w:tblBorders>
        <w:top w:val="single" w:sz="24" w:space="0" w:color="FF6108" w:themeColor="accent2"/>
        <w:left w:val="single" w:sz="4" w:space="0" w:color="082624" w:themeColor="text1"/>
        <w:bottom w:val="single" w:sz="4" w:space="0" w:color="082624" w:themeColor="text1"/>
        <w:right w:val="single" w:sz="4" w:space="0" w:color="082624" w:themeColor="text1"/>
        <w:insideH w:val="single" w:sz="4" w:space="0" w:color="FFFFFF" w:themeColor="background1"/>
        <w:insideV w:val="single" w:sz="4" w:space="0" w:color="FFFFFF" w:themeColor="background1"/>
      </w:tblBorders>
    </w:tblPr>
    <w:tcPr>
      <w:shd w:val="clear" w:color="auto" w:fill="D9F7F5" w:themeFill="text1" w:themeFillTint="19"/>
    </w:tcPr>
    <w:tblStylePr w:type="firstRow">
      <w:rPr>
        <w:b/>
        <w:bCs/>
      </w:rPr>
      <w:tblPr/>
      <w:tcPr>
        <w:tcBorders>
          <w:top w:val="nil"/>
          <w:left w:val="nil"/>
          <w:bottom w:val="single" w:sz="24" w:space="0" w:color="FF610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41615" w:themeFill="text1" w:themeFillShade="99"/>
      </w:tcPr>
    </w:tblStylePr>
    <w:tblStylePr w:type="firstCol">
      <w:rPr>
        <w:color w:val="FFFFFF" w:themeColor="background1"/>
      </w:rPr>
      <w:tblPr/>
      <w:tcPr>
        <w:tcBorders>
          <w:top w:val="nil"/>
          <w:left w:val="nil"/>
          <w:bottom w:val="nil"/>
          <w:right w:val="nil"/>
          <w:insideH w:val="single" w:sz="4" w:space="0" w:color="041615" w:themeColor="text1" w:themeShade="99"/>
          <w:insideV w:val="nil"/>
        </w:tcBorders>
        <w:shd w:val="clear" w:color="auto" w:fill="041615"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61C1A" w:themeFill="text1" w:themeFillShade="BF"/>
      </w:tcPr>
    </w:tblStylePr>
    <w:tblStylePr w:type="band1Vert">
      <w:tblPr/>
      <w:tcPr>
        <w:shd w:val="clear" w:color="auto" w:fill="65DED6" w:themeFill="text1" w:themeFillTint="66"/>
      </w:tcPr>
    </w:tblStylePr>
    <w:tblStylePr w:type="band1Horz">
      <w:tblPr/>
      <w:tcPr>
        <w:shd w:val="clear" w:color="auto" w:fill="3FD6CC" w:themeFill="text1" w:themeFillTint="7F"/>
      </w:tcPr>
    </w:tblStylePr>
    <w:tblStylePr w:type="neCell">
      <w:rPr>
        <w:color w:val="082624" w:themeColor="text1"/>
      </w:rPr>
    </w:tblStylePr>
    <w:tblStylePr w:type="nwCell">
      <w:rPr>
        <w:color w:val="082624" w:themeColor="text1"/>
      </w:rPr>
    </w:tblStylePr>
  </w:style>
  <w:style w:type="table" w:styleId="ColorfulShading-Accent1">
    <w:name w:val="Colorful Shading Accent 1"/>
    <w:basedOn w:val="TableNormal"/>
    <w:uiPriority w:val="71"/>
    <w:rsid w:val="00CB0664"/>
    <w:pPr>
      <w:spacing w:after="0" w:line="240" w:lineRule="auto"/>
    </w:pPr>
    <w:rPr>
      <w:color w:val="082624" w:themeColor="text1"/>
    </w:rPr>
    <w:tblPr>
      <w:tblStyleRowBandSize w:val="1"/>
      <w:tblStyleColBandSize w:val="1"/>
      <w:tblBorders>
        <w:top w:val="single" w:sz="24" w:space="0" w:color="FF6108" w:themeColor="accent2"/>
        <w:left w:val="single" w:sz="4" w:space="0" w:color="00999E" w:themeColor="accent1"/>
        <w:bottom w:val="single" w:sz="4" w:space="0" w:color="00999E" w:themeColor="accent1"/>
        <w:right w:val="single" w:sz="4" w:space="0" w:color="00999E" w:themeColor="accent1"/>
        <w:insideH w:val="single" w:sz="4" w:space="0" w:color="FFFFFF" w:themeColor="background1"/>
        <w:insideV w:val="single" w:sz="4" w:space="0" w:color="FFFFFF" w:themeColor="background1"/>
      </w:tblBorders>
    </w:tblPr>
    <w:tcPr>
      <w:shd w:val="clear" w:color="auto" w:fill="DCFDFF" w:themeFill="accent1" w:themeFillTint="19"/>
    </w:tcPr>
    <w:tblStylePr w:type="firstRow">
      <w:rPr>
        <w:b/>
        <w:bCs/>
      </w:rPr>
      <w:tblPr/>
      <w:tcPr>
        <w:tcBorders>
          <w:top w:val="nil"/>
          <w:left w:val="nil"/>
          <w:bottom w:val="single" w:sz="24" w:space="0" w:color="FF610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B5E" w:themeFill="accent1" w:themeFillShade="99"/>
      </w:tcPr>
    </w:tblStylePr>
    <w:tblStylePr w:type="firstCol">
      <w:rPr>
        <w:color w:val="FFFFFF" w:themeColor="background1"/>
      </w:rPr>
      <w:tblPr/>
      <w:tcPr>
        <w:tcBorders>
          <w:top w:val="nil"/>
          <w:left w:val="nil"/>
          <w:bottom w:val="nil"/>
          <w:right w:val="nil"/>
          <w:insideH w:val="single" w:sz="4" w:space="0" w:color="005B5E" w:themeColor="accent1" w:themeShade="99"/>
          <w:insideV w:val="nil"/>
        </w:tcBorders>
        <w:shd w:val="clear" w:color="auto" w:fill="005B5E"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5B5E" w:themeFill="accent1" w:themeFillShade="99"/>
      </w:tcPr>
    </w:tblStylePr>
    <w:tblStylePr w:type="band1Vert">
      <w:tblPr/>
      <w:tcPr>
        <w:shd w:val="clear" w:color="auto" w:fill="72FAFF" w:themeFill="accent1" w:themeFillTint="66"/>
      </w:tcPr>
    </w:tblStylePr>
    <w:tblStylePr w:type="band1Horz">
      <w:tblPr/>
      <w:tcPr>
        <w:shd w:val="clear" w:color="auto" w:fill="4FF8FF" w:themeFill="accent1" w:themeFillTint="7F"/>
      </w:tcPr>
    </w:tblStylePr>
    <w:tblStylePr w:type="neCell">
      <w:rPr>
        <w:color w:val="082624" w:themeColor="text1"/>
      </w:rPr>
    </w:tblStylePr>
    <w:tblStylePr w:type="nwCell">
      <w:rPr>
        <w:color w:val="082624" w:themeColor="text1"/>
      </w:rPr>
    </w:tblStylePr>
  </w:style>
  <w:style w:type="table" w:styleId="ColorfulShading-Accent2">
    <w:name w:val="Colorful Shading Accent 2"/>
    <w:basedOn w:val="TableNormal"/>
    <w:uiPriority w:val="71"/>
    <w:rsid w:val="00CB0664"/>
    <w:pPr>
      <w:spacing w:after="0" w:line="240" w:lineRule="auto"/>
    </w:pPr>
    <w:rPr>
      <w:color w:val="082624" w:themeColor="text1"/>
    </w:rPr>
    <w:tblPr>
      <w:tblStyleRowBandSize w:val="1"/>
      <w:tblStyleColBandSize w:val="1"/>
      <w:tblBorders>
        <w:top w:val="single" w:sz="24" w:space="0" w:color="FF6108" w:themeColor="accent2"/>
        <w:left w:val="single" w:sz="4" w:space="0" w:color="FF6108" w:themeColor="accent2"/>
        <w:bottom w:val="single" w:sz="4" w:space="0" w:color="FF6108" w:themeColor="accent2"/>
        <w:right w:val="single" w:sz="4" w:space="0" w:color="FF6108" w:themeColor="accent2"/>
        <w:insideH w:val="single" w:sz="4" w:space="0" w:color="FFFFFF" w:themeColor="background1"/>
        <w:insideV w:val="single" w:sz="4" w:space="0" w:color="FFFFFF" w:themeColor="background1"/>
      </w:tblBorders>
    </w:tblPr>
    <w:tcPr>
      <w:shd w:val="clear" w:color="auto" w:fill="FFEFE6" w:themeFill="accent2" w:themeFillTint="19"/>
    </w:tcPr>
    <w:tblStylePr w:type="firstRow">
      <w:rPr>
        <w:b/>
        <w:bCs/>
      </w:rPr>
      <w:tblPr/>
      <w:tcPr>
        <w:tcBorders>
          <w:top w:val="nil"/>
          <w:left w:val="nil"/>
          <w:bottom w:val="single" w:sz="24" w:space="0" w:color="FF610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3800" w:themeFill="accent2" w:themeFillShade="99"/>
      </w:tcPr>
    </w:tblStylePr>
    <w:tblStylePr w:type="firstCol">
      <w:rPr>
        <w:color w:val="FFFFFF" w:themeColor="background1"/>
      </w:rPr>
      <w:tblPr/>
      <w:tcPr>
        <w:tcBorders>
          <w:top w:val="nil"/>
          <w:left w:val="nil"/>
          <w:bottom w:val="nil"/>
          <w:right w:val="nil"/>
          <w:insideH w:val="single" w:sz="4" w:space="0" w:color="9D3800" w:themeColor="accent2" w:themeShade="99"/>
          <w:insideV w:val="nil"/>
        </w:tcBorders>
        <w:shd w:val="clear" w:color="auto" w:fill="9D38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3800" w:themeFill="accent2" w:themeFillShade="99"/>
      </w:tcPr>
    </w:tblStylePr>
    <w:tblStylePr w:type="band1Vert">
      <w:tblPr/>
      <w:tcPr>
        <w:shd w:val="clear" w:color="auto" w:fill="FFBF9C" w:themeFill="accent2" w:themeFillTint="66"/>
      </w:tcPr>
    </w:tblStylePr>
    <w:tblStylePr w:type="band1Horz">
      <w:tblPr/>
      <w:tcPr>
        <w:shd w:val="clear" w:color="auto" w:fill="FFAF83" w:themeFill="accent2" w:themeFillTint="7F"/>
      </w:tcPr>
    </w:tblStylePr>
    <w:tblStylePr w:type="neCell">
      <w:rPr>
        <w:color w:val="082624" w:themeColor="text1"/>
      </w:rPr>
    </w:tblStylePr>
    <w:tblStylePr w:type="nwCell">
      <w:rPr>
        <w:color w:val="082624" w:themeColor="text1"/>
      </w:rPr>
    </w:tblStylePr>
  </w:style>
  <w:style w:type="table" w:styleId="ColorfulShading-Accent3">
    <w:name w:val="Colorful Shading Accent 3"/>
    <w:basedOn w:val="TableNormal"/>
    <w:uiPriority w:val="71"/>
    <w:rsid w:val="00CB0664"/>
    <w:pPr>
      <w:spacing w:after="0" w:line="240" w:lineRule="auto"/>
    </w:pPr>
    <w:rPr>
      <w:color w:val="082624" w:themeColor="text1"/>
    </w:rPr>
    <w:tblPr>
      <w:tblStyleRowBandSize w:val="1"/>
      <w:tblStyleColBandSize w:val="1"/>
      <w:tblBorders>
        <w:top w:val="single" w:sz="24" w:space="0" w:color="016D6D" w:themeColor="accent4"/>
        <w:left w:val="single" w:sz="4" w:space="0" w:color="46C1C1" w:themeColor="accent3"/>
        <w:bottom w:val="single" w:sz="4" w:space="0" w:color="46C1C1" w:themeColor="accent3"/>
        <w:right w:val="single" w:sz="4" w:space="0" w:color="46C1C1" w:themeColor="accent3"/>
        <w:insideH w:val="single" w:sz="4" w:space="0" w:color="FFFFFF" w:themeColor="background1"/>
        <w:insideV w:val="single" w:sz="4" w:space="0" w:color="FFFFFF" w:themeColor="background1"/>
      </w:tblBorders>
    </w:tblPr>
    <w:tcPr>
      <w:shd w:val="clear" w:color="auto" w:fill="ECF9F9" w:themeFill="accent3" w:themeFillTint="19"/>
    </w:tcPr>
    <w:tblStylePr w:type="firstRow">
      <w:rPr>
        <w:b/>
        <w:bCs/>
      </w:rPr>
      <w:tblPr/>
      <w:tcPr>
        <w:tcBorders>
          <w:top w:val="nil"/>
          <w:left w:val="nil"/>
          <w:bottom w:val="single" w:sz="24" w:space="0" w:color="016D6D"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7676" w:themeFill="accent3" w:themeFillShade="99"/>
      </w:tcPr>
    </w:tblStylePr>
    <w:tblStylePr w:type="firstCol">
      <w:rPr>
        <w:color w:val="FFFFFF" w:themeColor="background1"/>
      </w:rPr>
      <w:tblPr/>
      <w:tcPr>
        <w:tcBorders>
          <w:top w:val="nil"/>
          <w:left w:val="nil"/>
          <w:bottom w:val="nil"/>
          <w:right w:val="nil"/>
          <w:insideH w:val="single" w:sz="4" w:space="0" w:color="277676" w:themeColor="accent3" w:themeShade="99"/>
          <w:insideV w:val="nil"/>
        </w:tcBorders>
        <w:shd w:val="clear" w:color="auto" w:fill="27767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277676" w:themeFill="accent3" w:themeFillShade="99"/>
      </w:tcPr>
    </w:tblStylePr>
    <w:tblStylePr w:type="band1Vert">
      <w:tblPr/>
      <w:tcPr>
        <w:shd w:val="clear" w:color="auto" w:fill="B4E6E6" w:themeFill="accent3" w:themeFillTint="66"/>
      </w:tcPr>
    </w:tblStylePr>
    <w:tblStylePr w:type="band1Horz">
      <w:tblPr/>
      <w:tcPr>
        <w:shd w:val="clear" w:color="auto" w:fill="A2E0E0" w:themeFill="accent3" w:themeFillTint="7F"/>
      </w:tcPr>
    </w:tblStylePr>
  </w:style>
  <w:style w:type="table" w:styleId="ColorfulShading-Accent4">
    <w:name w:val="Colorful Shading Accent 4"/>
    <w:basedOn w:val="TableNormal"/>
    <w:uiPriority w:val="71"/>
    <w:rsid w:val="00CB0664"/>
    <w:pPr>
      <w:spacing w:after="0" w:line="240" w:lineRule="auto"/>
    </w:pPr>
    <w:rPr>
      <w:color w:val="082624" w:themeColor="text1"/>
    </w:rPr>
    <w:tblPr>
      <w:tblStyleRowBandSize w:val="1"/>
      <w:tblStyleColBandSize w:val="1"/>
      <w:tblBorders>
        <w:top w:val="single" w:sz="24" w:space="0" w:color="46C1C1" w:themeColor="accent3"/>
        <w:left w:val="single" w:sz="4" w:space="0" w:color="016D6D" w:themeColor="accent4"/>
        <w:bottom w:val="single" w:sz="4" w:space="0" w:color="016D6D" w:themeColor="accent4"/>
        <w:right w:val="single" w:sz="4" w:space="0" w:color="016D6D" w:themeColor="accent4"/>
        <w:insideH w:val="single" w:sz="4" w:space="0" w:color="FFFFFF" w:themeColor="background1"/>
        <w:insideV w:val="single" w:sz="4" w:space="0" w:color="FFFFFF" w:themeColor="background1"/>
      </w:tblBorders>
    </w:tblPr>
    <w:tcPr>
      <w:shd w:val="clear" w:color="auto" w:fill="D8FEFE" w:themeFill="accent4" w:themeFillTint="19"/>
    </w:tcPr>
    <w:tblStylePr w:type="firstRow">
      <w:rPr>
        <w:b/>
        <w:bCs/>
      </w:rPr>
      <w:tblPr/>
      <w:tcPr>
        <w:tcBorders>
          <w:top w:val="nil"/>
          <w:left w:val="nil"/>
          <w:bottom w:val="single" w:sz="24" w:space="0" w:color="46C1C1"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4141" w:themeFill="accent4" w:themeFillShade="99"/>
      </w:tcPr>
    </w:tblStylePr>
    <w:tblStylePr w:type="firstCol">
      <w:rPr>
        <w:color w:val="FFFFFF" w:themeColor="background1"/>
      </w:rPr>
      <w:tblPr/>
      <w:tcPr>
        <w:tcBorders>
          <w:top w:val="nil"/>
          <w:left w:val="nil"/>
          <w:bottom w:val="nil"/>
          <w:right w:val="nil"/>
          <w:insideH w:val="single" w:sz="4" w:space="0" w:color="004141" w:themeColor="accent4" w:themeShade="99"/>
          <w:insideV w:val="nil"/>
        </w:tcBorders>
        <w:shd w:val="clear" w:color="auto" w:fill="004141"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04141" w:themeFill="accent4" w:themeFillShade="99"/>
      </w:tcPr>
    </w:tblStylePr>
    <w:tblStylePr w:type="band1Vert">
      <w:tblPr/>
      <w:tcPr>
        <w:shd w:val="clear" w:color="auto" w:fill="60FDFD" w:themeFill="accent4" w:themeFillTint="66"/>
      </w:tcPr>
    </w:tblStylePr>
    <w:tblStylePr w:type="band1Horz">
      <w:tblPr/>
      <w:tcPr>
        <w:shd w:val="clear" w:color="auto" w:fill="39FDFD" w:themeFill="accent4" w:themeFillTint="7F"/>
      </w:tcPr>
    </w:tblStylePr>
    <w:tblStylePr w:type="neCell">
      <w:rPr>
        <w:color w:val="082624" w:themeColor="text1"/>
      </w:rPr>
    </w:tblStylePr>
    <w:tblStylePr w:type="nwCell">
      <w:rPr>
        <w:color w:val="082624" w:themeColor="text1"/>
      </w:rPr>
    </w:tblStylePr>
  </w:style>
  <w:style w:type="table" w:styleId="ColorfulShading-Accent5">
    <w:name w:val="Colorful Shading Accent 5"/>
    <w:basedOn w:val="TableNormal"/>
    <w:uiPriority w:val="71"/>
    <w:rsid w:val="00CB0664"/>
    <w:pPr>
      <w:spacing w:after="0" w:line="240" w:lineRule="auto"/>
    </w:pPr>
    <w:rPr>
      <w:color w:val="082624" w:themeColor="text1"/>
    </w:rPr>
    <w:tblPr>
      <w:tblStyleRowBandSize w:val="1"/>
      <w:tblStyleColBandSize w:val="1"/>
      <w:tblBorders>
        <w:top w:val="single" w:sz="24" w:space="0" w:color="CE4500" w:themeColor="accent6"/>
        <w:left w:val="single" w:sz="4" w:space="0" w:color="FF8649" w:themeColor="accent5"/>
        <w:bottom w:val="single" w:sz="4" w:space="0" w:color="FF8649" w:themeColor="accent5"/>
        <w:right w:val="single" w:sz="4" w:space="0" w:color="FF8649" w:themeColor="accent5"/>
        <w:insideH w:val="single" w:sz="4" w:space="0" w:color="FFFFFF" w:themeColor="background1"/>
        <w:insideV w:val="single" w:sz="4" w:space="0" w:color="FFFFFF" w:themeColor="background1"/>
      </w:tblBorders>
    </w:tblPr>
    <w:tcPr>
      <w:shd w:val="clear" w:color="auto" w:fill="FFF3ED" w:themeFill="accent5" w:themeFillTint="19"/>
    </w:tcPr>
    <w:tblStylePr w:type="firstRow">
      <w:rPr>
        <w:b/>
        <w:bCs/>
      </w:rPr>
      <w:tblPr/>
      <w:tcPr>
        <w:tcBorders>
          <w:top w:val="nil"/>
          <w:left w:val="nil"/>
          <w:bottom w:val="single" w:sz="24" w:space="0" w:color="CE450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C44100" w:themeFill="accent5" w:themeFillShade="99"/>
      </w:tcPr>
    </w:tblStylePr>
    <w:tblStylePr w:type="firstCol">
      <w:rPr>
        <w:color w:val="FFFFFF" w:themeColor="background1"/>
      </w:rPr>
      <w:tblPr/>
      <w:tcPr>
        <w:tcBorders>
          <w:top w:val="nil"/>
          <w:left w:val="nil"/>
          <w:bottom w:val="nil"/>
          <w:right w:val="nil"/>
          <w:insideH w:val="single" w:sz="4" w:space="0" w:color="C44100" w:themeColor="accent5" w:themeShade="99"/>
          <w:insideV w:val="nil"/>
        </w:tcBorders>
        <w:shd w:val="clear" w:color="auto" w:fill="C44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C44100" w:themeFill="accent5" w:themeFillShade="99"/>
      </w:tcPr>
    </w:tblStylePr>
    <w:tblStylePr w:type="band1Vert">
      <w:tblPr/>
      <w:tcPr>
        <w:shd w:val="clear" w:color="auto" w:fill="FFCEB6" w:themeFill="accent5" w:themeFillTint="66"/>
      </w:tcPr>
    </w:tblStylePr>
    <w:tblStylePr w:type="band1Horz">
      <w:tblPr/>
      <w:tcPr>
        <w:shd w:val="clear" w:color="auto" w:fill="FFC2A4" w:themeFill="accent5" w:themeFillTint="7F"/>
      </w:tcPr>
    </w:tblStylePr>
    <w:tblStylePr w:type="neCell">
      <w:rPr>
        <w:color w:val="082624" w:themeColor="text1"/>
      </w:rPr>
    </w:tblStylePr>
    <w:tblStylePr w:type="nwCell">
      <w:rPr>
        <w:color w:val="082624" w:themeColor="text1"/>
      </w:rPr>
    </w:tblStylePr>
  </w:style>
  <w:style w:type="table" w:styleId="ColorfulShading-Accent6">
    <w:name w:val="Colorful Shading Accent 6"/>
    <w:basedOn w:val="TableNormal"/>
    <w:uiPriority w:val="71"/>
    <w:rsid w:val="00CB0664"/>
    <w:pPr>
      <w:spacing w:after="0" w:line="240" w:lineRule="auto"/>
    </w:pPr>
    <w:rPr>
      <w:color w:val="082624" w:themeColor="text1"/>
    </w:rPr>
    <w:tblPr>
      <w:tblStyleRowBandSize w:val="1"/>
      <w:tblStyleColBandSize w:val="1"/>
      <w:tblBorders>
        <w:top w:val="single" w:sz="24" w:space="0" w:color="FF8649" w:themeColor="accent5"/>
        <w:left w:val="single" w:sz="4" w:space="0" w:color="CE4500" w:themeColor="accent6"/>
        <w:bottom w:val="single" w:sz="4" w:space="0" w:color="CE4500" w:themeColor="accent6"/>
        <w:right w:val="single" w:sz="4" w:space="0" w:color="CE4500" w:themeColor="accent6"/>
        <w:insideH w:val="single" w:sz="4" w:space="0" w:color="FFFFFF" w:themeColor="background1"/>
        <w:insideV w:val="single" w:sz="4" w:space="0" w:color="FFFFFF" w:themeColor="background1"/>
      </w:tblBorders>
    </w:tblPr>
    <w:tcPr>
      <w:shd w:val="clear" w:color="auto" w:fill="FFEBE1" w:themeFill="accent6" w:themeFillTint="19"/>
    </w:tcPr>
    <w:tblStylePr w:type="firstRow">
      <w:rPr>
        <w:b/>
        <w:bCs/>
      </w:rPr>
      <w:tblPr/>
      <w:tcPr>
        <w:tcBorders>
          <w:top w:val="nil"/>
          <w:left w:val="nil"/>
          <w:bottom w:val="single" w:sz="24" w:space="0" w:color="FF8649"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B2900" w:themeFill="accent6" w:themeFillShade="99"/>
      </w:tcPr>
    </w:tblStylePr>
    <w:tblStylePr w:type="firstCol">
      <w:rPr>
        <w:color w:val="FFFFFF" w:themeColor="background1"/>
      </w:rPr>
      <w:tblPr/>
      <w:tcPr>
        <w:tcBorders>
          <w:top w:val="nil"/>
          <w:left w:val="nil"/>
          <w:bottom w:val="nil"/>
          <w:right w:val="nil"/>
          <w:insideH w:val="single" w:sz="4" w:space="0" w:color="7B2900" w:themeColor="accent6" w:themeShade="99"/>
          <w:insideV w:val="nil"/>
        </w:tcBorders>
        <w:shd w:val="clear" w:color="auto" w:fill="7B290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B2900" w:themeFill="accent6" w:themeFillShade="99"/>
      </w:tcPr>
    </w:tblStylePr>
    <w:tblStylePr w:type="band1Vert">
      <w:tblPr/>
      <w:tcPr>
        <w:shd w:val="clear" w:color="auto" w:fill="FFAD85" w:themeFill="accent6" w:themeFillTint="66"/>
      </w:tcPr>
    </w:tblStylePr>
    <w:tblStylePr w:type="band1Horz">
      <w:tblPr/>
      <w:tcPr>
        <w:shd w:val="clear" w:color="auto" w:fill="FF9967" w:themeFill="accent6" w:themeFillTint="7F"/>
      </w:tcPr>
    </w:tblStylePr>
    <w:tblStylePr w:type="neCell">
      <w:rPr>
        <w:color w:val="082624" w:themeColor="text1"/>
      </w:rPr>
    </w:tblStylePr>
    <w:tblStylePr w:type="nwCell">
      <w:rPr>
        <w:color w:val="082624" w:themeColor="text1"/>
      </w:rPr>
    </w:tblStylePr>
  </w:style>
  <w:style w:type="table" w:styleId="ColorfulList">
    <w:name w:val="Colorful List"/>
    <w:basedOn w:val="TableNormal"/>
    <w:uiPriority w:val="72"/>
    <w:rsid w:val="00CB0664"/>
    <w:pPr>
      <w:spacing w:after="0" w:line="240" w:lineRule="auto"/>
    </w:pPr>
    <w:rPr>
      <w:color w:val="082624" w:themeColor="text1"/>
    </w:rPr>
    <w:tblPr>
      <w:tblStyleRowBandSize w:val="1"/>
      <w:tblStyleColBandSize w:val="1"/>
    </w:tblPr>
    <w:tcPr>
      <w:shd w:val="clear" w:color="auto" w:fill="D9F7F5" w:themeFill="text1" w:themeFillTint="19"/>
    </w:tcPr>
    <w:tblStylePr w:type="firstRow">
      <w:rPr>
        <w:b/>
        <w:bCs/>
        <w:color w:val="FFFFFF" w:themeColor="background1"/>
      </w:rPr>
      <w:tblPr/>
      <w:tcPr>
        <w:tcBorders>
          <w:bottom w:val="single" w:sz="12" w:space="0" w:color="FFFFFF" w:themeColor="background1"/>
        </w:tcBorders>
        <w:shd w:val="clear" w:color="auto" w:fill="D24B00" w:themeFill="accent2" w:themeFillShade="CC"/>
      </w:tcPr>
    </w:tblStylePr>
    <w:tblStylePr w:type="lastRow">
      <w:rPr>
        <w:b/>
        <w:bCs/>
        <w:color w:val="D24B00" w:themeColor="accent2" w:themeShade="CC"/>
      </w:rPr>
      <w:tblPr/>
      <w:tcPr>
        <w:tcBorders>
          <w:top w:val="single" w:sz="12" w:space="0" w:color="08262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0EBE6" w:themeFill="text1" w:themeFillTint="3F"/>
      </w:tcPr>
    </w:tblStylePr>
    <w:tblStylePr w:type="band1Horz">
      <w:tblPr/>
      <w:tcPr>
        <w:shd w:val="clear" w:color="auto" w:fill="B2EEEA" w:themeFill="text1" w:themeFillTint="33"/>
      </w:tcPr>
    </w:tblStylePr>
  </w:style>
  <w:style w:type="table" w:styleId="ColorfulList-Accent1">
    <w:name w:val="Colorful List Accent 1"/>
    <w:basedOn w:val="TableNormal"/>
    <w:uiPriority w:val="72"/>
    <w:rsid w:val="00CB0664"/>
    <w:pPr>
      <w:spacing w:after="0" w:line="240" w:lineRule="auto"/>
    </w:pPr>
    <w:rPr>
      <w:color w:val="082624" w:themeColor="text1"/>
    </w:rPr>
    <w:tblPr>
      <w:tblStyleRowBandSize w:val="1"/>
      <w:tblStyleColBandSize w:val="1"/>
    </w:tblPr>
    <w:tcPr>
      <w:shd w:val="clear" w:color="auto" w:fill="DCFDFF" w:themeFill="accent1" w:themeFillTint="19"/>
    </w:tcPr>
    <w:tblStylePr w:type="firstRow">
      <w:rPr>
        <w:b/>
        <w:bCs/>
        <w:color w:val="FFFFFF" w:themeColor="background1"/>
      </w:rPr>
      <w:tblPr/>
      <w:tcPr>
        <w:tcBorders>
          <w:bottom w:val="single" w:sz="12" w:space="0" w:color="FFFFFF" w:themeColor="background1"/>
        </w:tcBorders>
        <w:shd w:val="clear" w:color="auto" w:fill="D24B00" w:themeFill="accent2" w:themeFillShade="CC"/>
      </w:tcPr>
    </w:tblStylePr>
    <w:tblStylePr w:type="lastRow">
      <w:rPr>
        <w:b/>
        <w:bCs/>
        <w:color w:val="D24B00" w:themeColor="accent2" w:themeShade="CC"/>
      </w:rPr>
      <w:tblPr/>
      <w:tcPr>
        <w:tcBorders>
          <w:top w:val="single" w:sz="12" w:space="0" w:color="08262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8FBFF" w:themeFill="accent1" w:themeFillTint="3F"/>
      </w:tcPr>
    </w:tblStylePr>
    <w:tblStylePr w:type="band1Horz">
      <w:tblPr/>
      <w:tcPr>
        <w:shd w:val="clear" w:color="auto" w:fill="B8FCFF" w:themeFill="accent1" w:themeFillTint="33"/>
      </w:tcPr>
    </w:tblStylePr>
  </w:style>
  <w:style w:type="table" w:styleId="ColorfulList-Accent2">
    <w:name w:val="Colorful List Accent 2"/>
    <w:basedOn w:val="TableNormal"/>
    <w:uiPriority w:val="72"/>
    <w:rsid w:val="00CB0664"/>
    <w:pPr>
      <w:spacing w:after="0" w:line="240" w:lineRule="auto"/>
    </w:pPr>
    <w:rPr>
      <w:color w:val="082624" w:themeColor="text1"/>
    </w:rPr>
    <w:tblPr>
      <w:tblStyleRowBandSize w:val="1"/>
      <w:tblStyleColBandSize w:val="1"/>
    </w:tblPr>
    <w:tcPr>
      <w:shd w:val="clear" w:color="auto" w:fill="FFEFE6" w:themeFill="accent2" w:themeFillTint="19"/>
    </w:tcPr>
    <w:tblStylePr w:type="firstRow">
      <w:rPr>
        <w:b/>
        <w:bCs/>
        <w:color w:val="FFFFFF" w:themeColor="background1"/>
      </w:rPr>
      <w:tblPr/>
      <w:tcPr>
        <w:tcBorders>
          <w:bottom w:val="single" w:sz="12" w:space="0" w:color="FFFFFF" w:themeColor="background1"/>
        </w:tcBorders>
        <w:shd w:val="clear" w:color="auto" w:fill="D24B00" w:themeFill="accent2" w:themeFillShade="CC"/>
      </w:tcPr>
    </w:tblStylePr>
    <w:tblStylePr w:type="lastRow">
      <w:rPr>
        <w:b/>
        <w:bCs/>
        <w:color w:val="D24B00" w:themeColor="accent2" w:themeShade="CC"/>
      </w:rPr>
      <w:tblPr/>
      <w:tcPr>
        <w:tcBorders>
          <w:top w:val="single" w:sz="12" w:space="0" w:color="08262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7C1" w:themeFill="accent2" w:themeFillTint="3F"/>
      </w:tcPr>
    </w:tblStylePr>
    <w:tblStylePr w:type="band1Horz">
      <w:tblPr/>
      <w:tcPr>
        <w:shd w:val="clear" w:color="auto" w:fill="FFDFCD" w:themeFill="accent2" w:themeFillTint="33"/>
      </w:tcPr>
    </w:tblStylePr>
  </w:style>
  <w:style w:type="table" w:styleId="ColorfulList-Accent3">
    <w:name w:val="Colorful List Accent 3"/>
    <w:basedOn w:val="TableNormal"/>
    <w:uiPriority w:val="72"/>
    <w:rsid w:val="00CB0664"/>
    <w:pPr>
      <w:spacing w:after="0" w:line="240" w:lineRule="auto"/>
    </w:pPr>
    <w:rPr>
      <w:color w:val="082624" w:themeColor="text1"/>
    </w:rPr>
    <w:tblPr>
      <w:tblStyleRowBandSize w:val="1"/>
      <w:tblStyleColBandSize w:val="1"/>
    </w:tblPr>
    <w:tcPr>
      <w:shd w:val="clear" w:color="auto" w:fill="ECF9F9" w:themeFill="accent3" w:themeFillTint="19"/>
    </w:tcPr>
    <w:tblStylePr w:type="firstRow">
      <w:rPr>
        <w:b/>
        <w:bCs/>
        <w:color w:val="FFFFFF" w:themeColor="background1"/>
      </w:rPr>
      <w:tblPr/>
      <w:tcPr>
        <w:tcBorders>
          <w:bottom w:val="single" w:sz="12" w:space="0" w:color="FFFFFF" w:themeColor="background1"/>
        </w:tcBorders>
        <w:shd w:val="clear" w:color="auto" w:fill="005757" w:themeFill="accent4" w:themeFillShade="CC"/>
      </w:tcPr>
    </w:tblStylePr>
    <w:tblStylePr w:type="lastRow">
      <w:rPr>
        <w:b/>
        <w:bCs/>
        <w:color w:val="005757" w:themeColor="accent4" w:themeShade="CC"/>
      </w:rPr>
      <w:tblPr/>
      <w:tcPr>
        <w:tcBorders>
          <w:top w:val="single" w:sz="12" w:space="0" w:color="08262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1EFEF" w:themeFill="accent3" w:themeFillTint="3F"/>
      </w:tcPr>
    </w:tblStylePr>
    <w:tblStylePr w:type="band1Horz">
      <w:tblPr/>
      <w:tcPr>
        <w:shd w:val="clear" w:color="auto" w:fill="D9F2F2" w:themeFill="accent3" w:themeFillTint="33"/>
      </w:tcPr>
    </w:tblStylePr>
  </w:style>
  <w:style w:type="table" w:styleId="ColorfulList-Accent4">
    <w:name w:val="Colorful List Accent 4"/>
    <w:basedOn w:val="TableNormal"/>
    <w:uiPriority w:val="72"/>
    <w:rsid w:val="00CB0664"/>
    <w:pPr>
      <w:spacing w:after="0" w:line="240" w:lineRule="auto"/>
    </w:pPr>
    <w:rPr>
      <w:color w:val="082624" w:themeColor="text1"/>
    </w:rPr>
    <w:tblPr>
      <w:tblStyleRowBandSize w:val="1"/>
      <w:tblStyleColBandSize w:val="1"/>
    </w:tblPr>
    <w:tcPr>
      <w:shd w:val="clear" w:color="auto" w:fill="D8FEFE" w:themeFill="accent4" w:themeFillTint="19"/>
    </w:tcPr>
    <w:tblStylePr w:type="firstRow">
      <w:rPr>
        <w:b/>
        <w:bCs/>
        <w:color w:val="FFFFFF" w:themeColor="background1"/>
      </w:rPr>
      <w:tblPr/>
      <w:tcPr>
        <w:tcBorders>
          <w:bottom w:val="single" w:sz="12" w:space="0" w:color="FFFFFF" w:themeColor="background1"/>
        </w:tcBorders>
        <w:shd w:val="clear" w:color="auto" w:fill="359D9D" w:themeFill="accent3" w:themeFillShade="CC"/>
      </w:tcPr>
    </w:tblStylePr>
    <w:tblStylePr w:type="lastRow">
      <w:rPr>
        <w:b/>
        <w:bCs/>
        <w:color w:val="359D9D" w:themeColor="accent3" w:themeShade="CC"/>
      </w:rPr>
      <w:tblPr/>
      <w:tcPr>
        <w:tcBorders>
          <w:top w:val="single" w:sz="12" w:space="0" w:color="08262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CFEFE" w:themeFill="accent4" w:themeFillTint="3F"/>
      </w:tcPr>
    </w:tblStylePr>
    <w:tblStylePr w:type="band1Horz">
      <w:tblPr/>
      <w:tcPr>
        <w:shd w:val="clear" w:color="auto" w:fill="AFFEFE" w:themeFill="accent4" w:themeFillTint="33"/>
      </w:tcPr>
    </w:tblStylePr>
  </w:style>
  <w:style w:type="table" w:styleId="ColorfulList-Accent5">
    <w:name w:val="Colorful List Accent 5"/>
    <w:basedOn w:val="TableNormal"/>
    <w:uiPriority w:val="72"/>
    <w:rsid w:val="00CB0664"/>
    <w:pPr>
      <w:spacing w:after="0" w:line="240" w:lineRule="auto"/>
    </w:pPr>
    <w:rPr>
      <w:color w:val="082624" w:themeColor="text1"/>
    </w:rPr>
    <w:tblPr>
      <w:tblStyleRowBandSize w:val="1"/>
      <w:tblStyleColBandSize w:val="1"/>
    </w:tblPr>
    <w:tcPr>
      <w:shd w:val="clear" w:color="auto" w:fill="FFF3ED" w:themeFill="accent5" w:themeFillTint="19"/>
    </w:tcPr>
    <w:tblStylePr w:type="firstRow">
      <w:rPr>
        <w:b/>
        <w:bCs/>
        <w:color w:val="FFFFFF" w:themeColor="background1"/>
      </w:rPr>
      <w:tblPr/>
      <w:tcPr>
        <w:tcBorders>
          <w:bottom w:val="single" w:sz="12" w:space="0" w:color="FFFFFF" w:themeColor="background1"/>
        </w:tcBorders>
        <w:shd w:val="clear" w:color="auto" w:fill="A43600" w:themeFill="accent6" w:themeFillShade="CC"/>
      </w:tcPr>
    </w:tblStylePr>
    <w:tblStylePr w:type="lastRow">
      <w:rPr>
        <w:b/>
        <w:bCs/>
        <w:color w:val="A43600" w:themeColor="accent6" w:themeShade="CC"/>
      </w:rPr>
      <w:tblPr/>
      <w:tcPr>
        <w:tcBorders>
          <w:top w:val="single" w:sz="12" w:space="0" w:color="08262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1D2" w:themeFill="accent5" w:themeFillTint="3F"/>
      </w:tcPr>
    </w:tblStylePr>
    <w:tblStylePr w:type="band1Horz">
      <w:tblPr/>
      <w:tcPr>
        <w:shd w:val="clear" w:color="auto" w:fill="FFE6DA" w:themeFill="accent5" w:themeFillTint="33"/>
      </w:tcPr>
    </w:tblStylePr>
  </w:style>
  <w:style w:type="table" w:styleId="ColorfulList-Accent6">
    <w:name w:val="Colorful List Accent 6"/>
    <w:basedOn w:val="TableNormal"/>
    <w:uiPriority w:val="72"/>
    <w:rsid w:val="00CB0664"/>
    <w:pPr>
      <w:spacing w:after="0" w:line="240" w:lineRule="auto"/>
    </w:pPr>
    <w:rPr>
      <w:color w:val="082624" w:themeColor="text1"/>
    </w:rPr>
    <w:tblPr>
      <w:tblStyleRowBandSize w:val="1"/>
      <w:tblStyleColBandSize w:val="1"/>
    </w:tblPr>
    <w:tcPr>
      <w:shd w:val="clear" w:color="auto" w:fill="FFEBE1" w:themeFill="accent6" w:themeFillTint="19"/>
    </w:tcPr>
    <w:tblStylePr w:type="firstRow">
      <w:rPr>
        <w:b/>
        <w:bCs/>
        <w:color w:val="FFFFFF" w:themeColor="background1"/>
      </w:rPr>
      <w:tblPr/>
      <w:tcPr>
        <w:tcBorders>
          <w:bottom w:val="single" w:sz="12" w:space="0" w:color="FFFFFF" w:themeColor="background1"/>
        </w:tcBorders>
        <w:shd w:val="clear" w:color="auto" w:fill="FF5907" w:themeFill="accent5" w:themeFillShade="CC"/>
      </w:tcPr>
    </w:tblStylePr>
    <w:tblStylePr w:type="lastRow">
      <w:rPr>
        <w:b/>
        <w:bCs/>
        <w:color w:val="FF5907" w:themeColor="accent5" w:themeShade="CC"/>
      </w:rPr>
      <w:tblPr/>
      <w:tcPr>
        <w:tcBorders>
          <w:top w:val="single" w:sz="12" w:space="0" w:color="08262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CCB3" w:themeFill="accent6" w:themeFillTint="3F"/>
      </w:tcPr>
    </w:tblStylePr>
    <w:tblStylePr w:type="band1Horz">
      <w:tblPr/>
      <w:tcPr>
        <w:shd w:val="clear" w:color="auto" w:fill="FFD6C2" w:themeFill="accent6" w:themeFillTint="33"/>
      </w:tcPr>
    </w:tblStylePr>
  </w:style>
  <w:style w:type="table" w:styleId="ColorfulGrid">
    <w:name w:val="Colorful Grid"/>
    <w:basedOn w:val="TableNormal"/>
    <w:uiPriority w:val="73"/>
    <w:rsid w:val="00CB0664"/>
    <w:pPr>
      <w:spacing w:after="0" w:line="240" w:lineRule="auto"/>
    </w:pPr>
    <w:rPr>
      <w:color w:val="082624" w:themeColor="text1"/>
    </w:rPr>
    <w:tblPr>
      <w:tblStyleRowBandSize w:val="1"/>
      <w:tblStyleColBandSize w:val="1"/>
      <w:tblBorders>
        <w:insideH w:val="single" w:sz="4" w:space="0" w:color="FFFFFF" w:themeColor="background1"/>
      </w:tblBorders>
    </w:tblPr>
    <w:tcPr>
      <w:shd w:val="clear" w:color="auto" w:fill="B2EEEA" w:themeFill="text1" w:themeFillTint="33"/>
    </w:tcPr>
    <w:tblStylePr w:type="firstRow">
      <w:rPr>
        <w:b/>
        <w:bCs/>
      </w:rPr>
      <w:tblPr/>
      <w:tcPr>
        <w:shd w:val="clear" w:color="auto" w:fill="65DED6" w:themeFill="text1" w:themeFillTint="66"/>
      </w:tcPr>
    </w:tblStylePr>
    <w:tblStylePr w:type="lastRow">
      <w:rPr>
        <w:b/>
        <w:bCs/>
        <w:color w:val="082624" w:themeColor="text1"/>
      </w:rPr>
      <w:tblPr/>
      <w:tcPr>
        <w:shd w:val="clear" w:color="auto" w:fill="65DED6" w:themeFill="text1" w:themeFillTint="66"/>
      </w:tcPr>
    </w:tblStylePr>
    <w:tblStylePr w:type="firstCol">
      <w:rPr>
        <w:color w:val="FFFFFF" w:themeColor="background1"/>
      </w:rPr>
      <w:tblPr/>
      <w:tcPr>
        <w:shd w:val="clear" w:color="auto" w:fill="061C1A" w:themeFill="text1" w:themeFillShade="BF"/>
      </w:tcPr>
    </w:tblStylePr>
    <w:tblStylePr w:type="lastCol">
      <w:rPr>
        <w:color w:val="FFFFFF" w:themeColor="background1"/>
      </w:rPr>
      <w:tblPr/>
      <w:tcPr>
        <w:shd w:val="clear" w:color="auto" w:fill="061C1A" w:themeFill="text1" w:themeFillShade="BF"/>
      </w:tcPr>
    </w:tblStylePr>
    <w:tblStylePr w:type="band1Vert">
      <w:tblPr/>
      <w:tcPr>
        <w:shd w:val="clear" w:color="auto" w:fill="3FD6CC" w:themeFill="text1" w:themeFillTint="7F"/>
      </w:tcPr>
    </w:tblStylePr>
    <w:tblStylePr w:type="band1Horz">
      <w:tblPr/>
      <w:tcPr>
        <w:shd w:val="clear" w:color="auto" w:fill="3FD6CC" w:themeFill="text1" w:themeFillTint="7F"/>
      </w:tcPr>
    </w:tblStylePr>
  </w:style>
  <w:style w:type="table" w:styleId="ColorfulGrid-Accent1">
    <w:name w:val="Colorful Grid Accent 1"/>
    <w:basedOn w:val="TableNormal"/>
    <w:uiPriority w:val="73"/>
    <w:rsid w:val="00CB0664"/>
    <w:pPr>
      <w:spacing w:after="0" w:line="240" w:lineRule="auto"/>
    </w:pPr>
    <w:rPr>
      <w:color w:val="082624" w:themeColor="text1"/>
    </w:rPr>
    <w:tblPr>
      <w:tblStyleRowBandSize w:val="1"/>
      <w:tblStyleColBandSize w:val="1"/>
      <w:tblBorders>
        <w:insideH w:val="single" w:sz="4" w:space="0" w:color="FFFFFF" w:themeColor="background1"/>
      </w:tblBorders>
    </w:tblPr>
    <w:tcPr>
      <w:shd w:val="clear" w:color="auto" w:fill="B8FCFF" w:themeFill="accent1" w:themeFillTint="33"/>
    </w:tcPr>
    <w:tblStylePr w:type="firstRow">
      <w:rPr>
        <w:b/>
        <w:bCs/>
      </w:rPr>
      <w:tblPr/>
      <w:tcPr>
        <w:shd w:val="clear" w:color="auto" w:fill="72FAFF" w:themeFill="accent1" w:themeFillTint="66"/>
      </w:tcPr>
    </w:tblStylePr>
    <w:tblStylePr w:type="lastRow">
      <w:rPr>
        <w:b/>
        <w:bCs/>
        <w:color w:val="082624" w:themeColor="text1"/>
      </w:rPr>
      <w:tblPr/>
      <w:tcPr>
        <w:shd w:val="clear" w:color="auto" w:fill="72FAFF" w:themeFill="accent1" w:themeFillTint="66"/>
      </w:tcPr>
    </w:tblStylePr>
    <w:tblStylePr w:type="firstCol">
      <w:rPr>
        <w:color w:val="FFFFFF" w:themeColor="background1"/>
      </w:rPr>
      <w:tblPr/>
      <w:tcPr>
        <w:shd w:val="clear" w:color="auto" w:fill="007276" w:themeFill="accent1" w:themeFillShade="BF"/>
      </w:tcPr>
    </w:tblStylePr>
    <w:tblStylePr w:type="lastCol">
      <w:rPr>
        <w:color w:val="FFFFFF" w:themeColor="background1"/>
      </w:rPr>
      <w:tblPr/>
      <w:tcPr>
        <w:shd w:val="clear" w:color="auto" w:fill="007276" w:themeFill="accent1" w:themeFillShade="BF"/>
      </w:tcPr>
    </w:tblStylePr>
    <w:tblStylePr w:type="band1Vert">
      <w:tblPr/>
      <w:tcPr>
        <w:shd w:val="clear" w:color="auto" w:fill="4FF8FF" w:themeFill="accent1" w:themeFillTint="7F"/>
      </w:tcPr>
    </w:tblStylePr>
    <w:tblStylePr w:type="band1Horz">
      <w:tblPr/>
      <w:tcPr>
        <w:shd w:val="clear" w:color="auto" w:fill="4FF8FF" w:themeFill="accent1" w:themeFillTint="7F"/>
      </w:tcPr>
    </w:tblStylePr>
  </w:style>
  <w:style w:type="table" w:styleId="ColorfulGrid-Accent2">
    <w:name w:val="Colorful Grid Accent 2"/>
    <w:basedOn w:val="TableNormal"/>
    <w:uiPriority w:val="73"/>
    <w:rsid w:val="00CB0664"/>
    <w:pPr>
      <w:spacing w:after="0" w:line="240" w:lineRule="auto"/>
    </w:pPr>
    <w:rPr>
      <w:color w:val="082624" w:themeColor="text1"/>
    </w:rPr>
    <w:tblPr>
      <w:tblStyleRowBandSize w:val="1"/>
      <w:tblStyleColBandSize w:val="1"/>
      <w:tblBorders>
        <w:insideH w:val="single" w:sz="4" w:space="0" w:color="FFFFFF" w:themeColor="background1"/>
      </w:tblBorders>
    </w:tblPr>
    <w:tcPr>
      <w:shd w:val="clear" w:color="auto" w:fill="FFDFCD" w:themeFill="accent2" w:themeFillTint="33"/>
    </w:tcPr>
    <w:tblStylePr w:type="firstRow">
      <w:rPr>
        <w:b/>
        <w:bCs/>
      </w:rPr>
      <w:tblPr/>
      <w:tcPr>
        <w:shd w:val="clear" w:color="auto" w:fill="FFBF9C" w:themeFill="accent2" w:themeFillTint="66"/>
      </w:tcPr>
    </w:tblStylePr>
    <w:tblStylePr w:type="lastRow">
      <w:rPr>
        <w:b/>
        <w:bCs/>
        <w:color w:val="082624" w:themeColor="text1"/>
      </w:rPr>
      <w:tblPr/>
      <w:tcPr>
        <w:shd w:val="clear" w:color="auto" w:fill="FFBF9C" w:themeFill="accent2" w:themeFillTint="66"/>
      </w:tcPr>
    </w:tblStylePr>
    <w:tblStylePr w:type="firstCol">
      <w:rPr>
        <w:color w:val="FFFFFF" w:themeColor="background1"/>
      </w:rPr>
      <w:tblPr/>
      <w:tcPr>
        <w:shd w:val="clear" w:color="auto" w:fill="C44600" w:themeFill="accent2" w:themeFillShade="BF"/>
      </w:tcPr>
    </w:tblStylePr>
    <w:tblStylePr w:type="lastCol">
      <w:rPr>
        <w:color w:val="FFFFFF" w:themeColor="background1"/>
      </w:rPr>
      <w:tblPr/>
      <w:tcPr>
        <w:shd w:val="clear" w:color="auto" w:fill="C44600" w:themeFill="accent2" w:themeFillShade="BF"/>
      </w:tcPr>
    </w:tblStylePr>
    <w:tblStylePr w:type="band1Vert">
      <w:tblPr/>
      <w:tcPr>
        <w:shd w:val="clear" w:color="auto" w:fill="FFAF83" w:themeFill="accent2" w:themeFillTint="7F"/>
      </w:tcPr>
    </w:tblStylePr>
    <w:tblStylePr w:type="band1Horz">
      <w:tblPr/>
      <w:tcPr>
        <w:shd w:val="clear" w:color="auto" w:fill="FFAF83" w:themeFill="accent2" w:themeFillTint="7F"/>
      </w:tcPr>
    </w:tblStylePr>
  </w:style>
  <w:style w:type="table" w:styleId="ColorfulGrid-Accent3">
    <w:name w:val="Colorful Grid Accent 3"/>
    <w:basedOn w:val="TableNormal"/>
    <w:uiPriority w:val="73"/>
    <w:rsid w:val="00CB0664"/>
    <w:pPr>
      <w:spacing w:after="0" w:line="240" w:lineRule="auto"/>
    </w:pPr>
    <w:rPr>
      <w:color w:val="082624" w:themeColor="text1"/>
    </w:rPr>
    <w:tblPr>
      <w:tblStyleRowBandSize w:val="1"/>
      <w:tblStyleColBandSize w:val="1"/>
      <w:tblBorders>
        <w:insideH w:val="single" w:sz="4" w:space="0" w:color="FFFFFF" w:themeColor="background1"/>
      </w:tblBorders>
    </w:tblPr>
    <w:tcPr>
      <w:shd w:val="clear" w:color="auto" w:fill="D9F2F2" w:themeFill="accent3" w:themeFillTint="33"/>
    </w:tcPr>
    <w:tblStylePr w:type="firstRow">
      <w:rPr>
        <w:b/>
        <w:bCs/>
      </w:rPr>
      <w:tblPr/>
      <w:tcPr>
        <w:shd w:val="clear" w:color="auto" w:fill="B4E6E6" w:themeFill="accent3" w:themeFillTint="66"/>
      </w:tcPr>
    </w:tblStylePr>
    <w:tblStylePr w:type="lastRow">
      <w:rPr>
        <w:b/>
        <w:bCs/>
        <w:color w:val="082624" w:themeColor="text1"/>
      </w:rPr>
      <w:tblPr/>
      <w:tcPr>
        <w:shd w:val="clear" w:color="auto" w:fill="B4E6E6" w:themeFill="accent3" w:themeFillTint="66"/>
      </w:tcPr>
    </w:tblStylePr>
    <w:tblStylePr w:type="firstCol">
      <w:rPr>
        <w:color w:val="FFFFFF" w:themeColor="background1"/>
      </w:rPr>
      <w:tblPr/>
      <w:tcPr>
        <w:shd w:val="clear" w:color="auto" w:fill="319393" w:themeFill="accent3" w:themeFillShade="BF"/>
      </w:tcPr>
    </w:tblStylePr>
    <w:tblStylePr w:type="lastCol">
      <w:rPr>
        <w:color w:val="FFFFFF" w:themeColor="background1"/>
      </w:rPr>
      <w:tblPr/>
      <w:tcPr>
        <w:shd w:val="clear" w:color="auto" w:fill="319393" w:themeFill="accent3" w:themeFillShade="BF"/>
      </w:tcPr>
    </w:tblStylePr>
    <w:tblStylePr w:type="band1Vert">
      <w:tblPr/>
      <w:tcPr>
        <w:shd w:val="clear" w:color="auto" w:fill="A2E0E0" w:themeFill="accent3" w:themeFillTint="7F"/>
      </w:tcPr>
    </w:tblStylePr>
    <w:tblStylePr w:type="band1Horz">
      <w:tblPr/>
      <w:tcPr>
        <w:shd w:val="clear" w:color="auto" w:fill="A2E0E0" w:themeFill="accent3" w:themeFillTint="7F"/>
      </w:tcPr>
    </w:tblStylePr>
  </w:style>
  <w:style w:type="table" w:styleId="ColorfulGrid-Accent4">
    <w:name w:val="Colorful Grid Accent 4"/>
    <w:basedOn w:val="TableNormal"/>
    <w:uiPriority w:val="73"/>
    <w:rsid w:val="00CB0664"/>
    <w:pPr>
      <w:spacing w:after="0" w:line="240" w:lineRule="auto"/>
    </w:pPr>
    <w:rPr>
      <w:color w:val="082624" w:themeColor="text1"/>
    </w:rPr>
    <w:tblPr>
      <w:tblStyleRowBandSize w:val="1"/>
      <w:tblStyleColBandSize w:val="1"/>
      <w:tblBorders>
        <w:insideH w:val="single" w:sz="4" w:space="0" w:color="FFFFFF" w:themeColor="background1"/>
      </w:tblBorders>
    </w:tblPr>
    <w:tcPr>
      <w:shd w:val="clear" w:color="auto" w:fill="AFFEFE" w:themeFill="accent4" w:themeFillTint="33"/>
    </w:tcPr>
    <w:tblStylePr w:type="firstRow">
      <w:rPr>
        <w:b/>
        <w:bCs/>
      </w:rPr>
      <w:tblPr/>
      <w:tcPr>
        <w:shd w:val="clear" w:color="auto" w:fill="60FDFD" w:themeFill="accent4" w:themeFillTint="66"/>
      </w:tcPr>
    </w:tblStylePr>
    <w:tblStylePr w:type="lastRow">
      <w:rPr>
        <w:b/>
        <w:bCs/>
        <w:color w:val="082624" w:themeColor="text1"/>
      </w:rPr>
      <w:tblPr/>
      <w:tcPr>
        <w:shd w:val="clear" w:color="auto" w:fill="60FDFD" w:themeFill="accent4" w:themeFillTint="66"/>
      </w:tcPr>
    </w:tblStylePr>
    <w:tblStylePr w:type="firstCol">
      <w:rPr>
        <w:color w:val="FFFFFF" w:themeColor="background1"/>
      </w:rPr>
      <w:tblPr/>
      <w:tcPr>
        <w:shd w:val="clear" w:color="auto" w:fill="005151" w:themeFill="accent4" w:themeFillShade="BF"/>
      </w:tcPr>
    </w:tblStylePr>
    <w:tblStylePr w:type="lastCol">
      <w:rPr>
        <w:color w:val="FFFFFF" w:themeColor="background1"/>
      </w:rPr>
      <w:tblPr/>
      <w:tcPr>
        <w:shd w:val="clear" w:color="auto" w:fill="005151" w:themeFill="accent4" w:themeFillShade="BF"/>
      </w:tcPr>
    </w:tblStylePr>
    <w:tblStylePr w:type="band1Vert">
      <w:tblPr/>
      <w:tcPr>
        <w:shd w:val="clear" w:color="auto" w:fill="39FDFD" w:themeFill="accent4" w:themeFillTint="7F"/>
      </w:tcPr>
    </w:tblStylePr>
    <w:tblStylePr w:type="band1Horz">
      <w:tblPr/>
      <w:tcPr>
        <w:shd w:val="clear" w:color="auto" w:fill="39FDFD" w:themeFill="accent4" w:themeFillTint="7F"/>
      </w:tcPr>
    </w:tblStylePr>
  </w:style>
  <w:style w:type="table" w:styleId="ColorfulGrid-Accent5">
    <w:name w:val="Colorful Grid Accent 5"/>
    <w:basedOn w:val="TableNormal"/>
    <w:uiPriority w:val="73"/>
    <w:rsid w:val="00CB0664"/>
    <w:pPr>
      <w:spacing w:after="0" w:line="240" w:lineRule="auto"/>
    </w:pPr>
    <w:rPr>
      <w:color w:val="082624" w:themeColor="text1"/>
    </w:rPr>
    <w:tblPr>
      <w:tblStyleRowBandSize w:val="1"/>
      <w:tblStyleColBandSize w:val="1"/>
      <w:tblBorders>
        <w:insideH w:val="single" w:sz="4" w:space="0" w:color="FFFFFF" w:themeColor="background1"/>
      </w:tblBorders>
    </w:tblPr>
    <w:tcPr>
      <w:shd w:val="clear" w:color="auto" w:fill="FFE6DA" w:themeFill="accent5" w:themeFillTint="33"/>
    </w:tcPr>
    <w:tblStylePr w:type="firstRow">
      <w:rPr>
        <w:b/>
        <w:bCs/>
      </w:rPr>
      <w:tblPr/>
      <w:tcPr>
        <w:shd w:val="clear" w:color="auto" w:fill="FFCEB6" w:themeFill="accent5" w:themeFillTint="66"/>
      </w:tcPr>
    </w:tblStylePr>
    <w:tblStylePr w:type="lastRow">
      <w:rPr>
        <w:b/>
        <w:bCs/>
        <w:color w:val="082624" w:themeColor="text1"/>
      </w:rPr>
      <w:tblPr/>
      <w:tcPr>
        <w:shd w:val="clear" w:color="auto" w:fill="FFCEB6" w:themeFill="accent5" w:themeFillTint="66"/>
      </w:tcPr>
    </w:tblStylePr>
    <w:tblStylePr w:type="firstCol">
      <w:rPr>
        <w:color w:val="FFFFFF" w:themeColor="background1"/>
      </w:rPr>
      <w:tblPr/>
      <w:tcPr>
        <w:shd w:val="clear" w:color="auto" w:fill="F55100" w:themeFill="accent5" w:themeFillShade="BF"/>
      </w:tcPr>
    </w:tblStylePr>
    <w:tblStylePr w:type="lastCol">
      <w:rPr>
        <w:color w:val="FFFFFF" w:themeColor="background1"/>
      </w:rPr>
      <w:tblPr/>
      <w:tcPr>
        <w:shd w:val="clear" w:color="auto" w:fill="F55100" w:themeFill="accent5" w:themeFillShade="BF"/>
      </w:tcPr>
    </w:tblStylePr>
    <w:tblStylePr w:type="band1Vert">
      <w:tblPr/>
      <w:tcPr>
        <w:shd w:val="clear" w:color="auto" w:fill="FFC2A4" w:themeFill="accent5" w:themeFillTint="7F"/>
      </w:tcPr>
    </w:tblStylePr>
    <w:tblStylePr w:type="band1Horz">
      <w:tblPr/>
      <w:tcPr>
        <w:shd w:val="clear" w:color="auto" w:fill="FFC2A4" w:themeFill="accent5" w:themeFillTint="7F"/>
      </w:tcPr>
    </w:tblStylePr>
  </w:style>
  <w:style w:type="table" w:styleId="ColorfulGrid-Accent6">
    <w:name w:val="Colorful Grid Accent 6"/>
    <w:basedOn w:val="TableNormal"/>
    <w:uiPriority w:val="73"/>
    <w:rsid w:val="00CB0664"/>
    <w:pPr>
      <w:spacing w:after="0" w:line="240" w:lineRule="auto"/>
    </w:pPr>
    <w:rPr>
      <w:color w:val="082624" w:themeColor="text1"/>
    </w:rPr>
    <w:tblPr>
      <w:tblStyleRowBandSize w:val="1"/>
      <w:tblStyleColBandSize w:val="1"/>
      <w:tblBorders>
        <w:insideH w:val="single" w:sz="4" w:space="0" w:color="FFFFFF" w:themeColor="background1"/>
      </w:tblBorders>
    </w:tblPr>
    <w:tcPr>
      <w:shd w:val="clear" w:color="auto" w:fill="FFD6C2" w:themeFill="accent6" w:themeFillTint="33"/>
    </w:tcPr>
    <w:tblStylePr w:type="firstRow">
      <w:rPr>
        <w:b/>
        <w:bCs/>
      </w:rPr>
      <w:tblPr/>
      <w:tcPr>
        <w:shd w:val="clear" w:color="auto" w:fill="FFAD85" w:themeFill="accent6" w:themeFillTint="66"/>
      </w:tcPr>
    </w:tblStylePr>
    <w:tblStylePr w:type="lastRow">
      <w:rPr>
        <w:b/>
        <w:bCs/>
        <w:color w:val="082624" w:themeColor="text1"/>
      </w:rPr>
      <w:tblPr/>
      <w:tcPr>
        <w:shd w:val="clear" w:color="auto" w:fill="FFAD85" w:themeFill="accent6" w:themeFillTint="66"/>
      </w:tcPr>
    </w:tblStylePr>
    <w:tblStylePr w:type="firstCol">
      <w:rPr>
        <w:color w:val="FFFFFF" w:themeColor="background1"/>
      </w:rPr>
      <w:tblPr/>
      <w:tcPr>
        <w:shd w:val="clear" w:color="auto" w:fill="9A3300" w:themeFill="accent6" w:themeFillShade="BF"/>
      </w:tcPr>
    </w:tblStylePr>
    <w:tblStylePr w:type="lastCol">
      <w:rPr>
        <w:color w:val="FFFFFF" w:themeColor="background1"/>
      </w:rPr>
      <w:tblPr/>
      <w:tcPr>
        <w:shd w:val="clear" w:color="auto" w:fill="9A3300" w:themeFill="accent6" w:themeFillShade="BF"/>
      </w:tcPr>
    </w:tblStylePr>
    <w:tblStylePr w:type="band1Vert">
      <w:tblPr/>
      <w:tcPr>
        <w:shd w:val="clear" w:color="auto" w:fill="FF9967" w:themeFill="accent6" w:themeFillTint="7F"/>
      </w:tcPr>
    </w:tblStylePr>
    <w:tblStylePr w:type="band1Horz">
      <w:tblPr/>
      <w:tcPr>
        <w:shd w:val="clear" w:color="auto" w:fill="FF9967" w:themeFill="accent6" w:themeFillTint="7F"/>
      </w:tcPr>
    </w:tblStylePr>
  </w:style>
  <w:style w:type="character" w:styleId="Hyperlink">
    <w:name w:val="Hyperlink"/>
    <w:basedOn w:val="DefaultParagraphFont"/>
    <w:uiPriority w:val="99"/>
    <w:unhideWhenUsed/>
    <w:rsid w:val="00F21692"/>
    <w:rPr>
      <w:color w:val="00999E" w:themeColor="hyperlink"/>
      <w:u w:val="single"/>
    </w:rPr>
  </w:style>
  <w:style w:type="character" w:styleId="UnresolvedMention">
    <w:name w:val="Unresolved Mention"/>
    <w:basedOn w:val="DefaultParagraphFont"/>
    <w:uiPriority w:val="99"/>
    <w:semiHidden/>
    <w:unhideWhenUsed/>
    <w:rsid w:val="00F21692"/>
    <w:rPr>
      <w:color w:val="605E5C"/>
      <w:shd w:val="clear" w:color="auto" w:fill="E1DFDD"/>
    </w:rPr>
  </w:style>
  <w:style w:type="character" w:styleId="PageNumber">
    <w:name w:val="page number"/>
    <w:basedOn w:val="DefaultParagraphFont"/>
    <w:uiPriority w:val="99"/>
    <w:semiHidden/>
    <w:unhideWhenUsed/>
    <w:rsid w:val="00FF26A9"/>
  </w:style>
  <w:style w:type="paragraph" w:styleId="NormalWeb">
    <w:name w:val="Normal (Web)"/>
    <w:basedOn w:val="Normal"/>
    <w:uiPriority w:val="99"/>
    <w:unhideWhenUsed/>
    <w:rsid w:val="00D5079F"/>
    <w:pPr>
      <w:spacing w:before="100" w:beforeAutospacing="1" w:after="119" w:line="240" w:lineRule="auto"/>
    </w:pPr>
    <w:rPr>
      <w:rFonts w:ascii="Times New Roman" w:eastAsia="Times New Roman" w:hAnsi="Times New Roman" w:cs="Times New Roman"/>
      <w:sz w:val="24"/>
      <w:szCs w:val="24"/>
      <w:lang w:val="de-DE" w:eastAsia="de-DE"/>
    </w:rPr>
  </w:style>
  <w:style w:type="character" w:customStyle="1" w:styleId="fontstyle01">
    <w:name w:val="fontstyle01"/>
    <w:basedOn w:val="DefaultParagraphFont"/>
    <w:rsid w:val="004954E6"/>
    <w:rPr>
      <w:rFonts w:ascii="Arial-BoldMT" w:hAnsi="Arial-BoldMT" w:hint="default"/>
      <w:b/>
      <w:bCs/>
      <w:i w:val="0"/>
      <w:iCs w:val="0"/>
      <w:color w:val="000000"/>
      <w:sz w:val="20"/>
      <w:szCs w:val="20"/>
    </w:rPr>
  </w:style>
  <w:style w:type="character" w:styleId="FollowedHyperlink">
    <w:name w:val="FollowedHyperlink"/>
    <w:basedOn w:val="DefaultParagraphFont"/>
    <w:uiPriority w:val="99"/>
    <w:semiHidden/>
    <w:unhideWhenUsed/>
    <w:rsid w:val="00EB124A"/>
    <w:rPr>
      <w:color w:val="FF6108"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allowPNG/>
</w:webSettings>
</file>

<file path=word/_rels/document.xml.rels><?xml version="1.0" encoding="UTF-8" standalone="yes"?>
<Relationships xmlns="http://schemas.openxmlformats.org/package/2006/relationships"><Relationship Id="rId117" Type="http://schemas.openxmlformats.org/officeDocument/2006/relationships/image" Target="file:///\\Users\kevinpalm\Desktop\Aixhibit\Kunden\Ausschreibungen\IKA\Material\Logos\Bestellung+4700031021_Logos\AM\Web\AM_Kooperations_Logo_RGB.svg" TargetMode="External"/><Relationship Id="rId21" Type="http://schemas.openxmlformats.org/officeDocument/2006/relationships/image" Target="media/image6.svg"/><Relationship Id="rId42" Type="http://schemas.openxmlformats.org/officeDocument/2006/relationships/image" Target="file:////Users/kevinpalm/Desktop/Aixhibit/Kunden/Ausschreibungen/IKA/Material/Logos/Bestellung+4700031021_Logos/DSA/DSA-Logo_004_colour_solo.png" TargetMode="External"/><Relationship Id="rId47" Type="http://schemas.openxmlformats.org/officeDocument/2006/relationships/image" Target="media/image19.svg"/><Relationship Id="rId63" Type="http://schemas.openxmlformats.org/officeDocument/2006/relationships/image" Target="media/image27.svg"/><Relationship Id="rId68" Type="http://schemas.openxmlformats.org/officeDocument/2006/relationships/image" Target="file:////Users/kevinpalm/Desktop/Aixhibit/Kunden/Ausschreibungen/IKA/Material/Logos/Bestellung+4700031021_Logos/UL/stadt-ulm-logo.jpg" TargetMode="External"/><Relationship Id="rId84" Type="http://schemas.openxmlformats.org/officeDocument/2006/relationships/image" Target="media/image38.png"/><Relationship Id="rId89" Type="http://schemas.openxmlformats.org/officeDocument/2006/relationships/image" Target="file:///\\Users\kevinpalm\Desktop\Aixhibit\Kunden\Ausschreibungen\IKA\Material\Logos\Bestellung+4700031021_Logos\FAU-Erlangen\Zeichenfla&#776;che%201@2x.png" TargetMode="External"/><Relationship Id="rId112" Type="http://schemas.openxmlformats.org/officeDocument/2006/relationships/image" Target="media/image52.png"/><Relationship Id="rId16" Type="http://schemas.openxmlformats.org/officeDocument/2006/relationships/image" Target="file:////Users/kevinpalm/Desktop/Aixhibit/Kunden/Ausschreibungen/IKA/Combined/Pressemitteilung/Word/autotech_agil_Pressemitteilung_A4_AbbinderText.png" TargetMode="External"/><Relationship Id="rId107" Type="http://schemas.openxmlformats.org/officeDocument/2006/relationships/image" Target="file:///\\Users\kevinpalm\Desktop\Aixhibit\Kunden\Ausschreibungen\IKA\Material\Logos\Bestellung+4700031021_Logos\VI\Vector_Logo_black_red_RGB.svg" TargetMode="External"/><Relationship Id="rId11" Type="http://schemas.openxmlformats.org/officeDocument/2006/relationships/hyperlink" Target="https://www.autotechagil.de/" TargetMode="External"/><Relationship Id="rId32" Type="http://schemas.openxmlformats.org/officeDocument/2006/relationships/image" Target="file:////Users/kevinpalm/Desktop/Aixhibit/Kunden/Ausschreibungen/IKA/Material/Logos/Bestellung+4700031021_Logos/UniP/fim_1200dpi_fb_gross.png" TargetMode="External"/><Relationship Id="rId37" Type="http://schemas.openxmlformats.org/officeDocument/2006/relationships/image" Target="media/image14.svg"/><Relationship Id="rId53" Type="http://schemas.openxmlformats.org/officeDocument/2006/relationships/image" Target="media/image22.png"/><Relationship Id="rId58" Type="http://schemas.openxmlformats.org/officeDocument/2006/relationships/image" Target="file:////Users/kevinpalm/Desktop/Aixhibit/Kunden/Ausschreibungen/IKA/Material/Logos/Bestellung+4700031021_Logos/ZF/ZF%20logo%20STD%20Blue%203C.svg" TargetMode="External"/><Relationship Id="rId74" Type="http://schemas.openxmlformats.org/officeDocument/2006/relationships/image" Target="file:///\\Users\kevinpalm\Desktop\Aixhibit\Kunden\Ausschreibungen\IKA\Material\Logos\Bestellung+4700031021_Logos\RWTH\7%20SVG\rwth-university-logo-rgb.svg" TargetMode="External"/><Relationship Id="rId79" Type="http://schemas.openxmlformats.org/officeDocument/2006/relationships/image" Target="file:///\\Users\kevinpalm\Desktop\Aixhibit\Kunden\Ausschreibungen\IKA\Material\Logos\Bestellung+4700031021_Logos\KIT\KITlogo_4c_deutsch.svg" TargetMode="External"/><Relationship Id="rId102" Type="http://schemas.openxmlformats.org/officeDocument/2006/relationships/image" Target="media/image47.png"/><Relationship Id="rId123" Type="http://schemas.openxmlformats.org/officeDocument/2006/relationships/image" Target="file:///\\Users\kevinpalm\Desktop\Aixhibit\Kunden\Ausschreibungen\IKA\Material\Logos\Bestellung+4700031021_Logos\UL\stadt-ulm-logo.jpg" TargetMode="External"/><Relationship Id="rId128"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image" Target="media/image41.png"/><Relationship Id="rId95" Type="http://schemas.openxmlformats.org/officeDocument/2006/relationships/image" Target="file:///\\Users\kevinpalm\Desktop\Aixhibit\Kunden\Ausschreibungen\IKA\Material\Logos\Bestellung+4700031021_Logos\TC\SVG\TC_Logo_A_rgb.svg" TargetMode="External"/><Relationship Id="rId22" Type="http://schemas.openxmlformats.org/officeDocument/2006/relationships/image" Target="file:////Users/kevinpalm/Desktop/Aixhibit/Kunden/Ausschreibungen/IKA/Material/Logos/Bestellung+4700031021_Logos/TUDA/tuda_logo_RGB%20(2).svg" TargetMode="External"/><Relationship Id="rId27" Type="http://schemas.openxmlformats.org/officeDocument/2006/relationships/image" Target="media/image9.png"/><Relationship Id="rId43" Type="http://schemas.openxmlformats.org/officeDocument/2006/relationships/image" Target="media/image17.svg"/><Relationship Id="rId48" Type="http://schemas.openxmlformats.org/officeDocument/2006/relationships/image" Target="file:////Users/kevinpalm/Desktop/Aixhibit/Kunden/Ausschreibungen/IKA/Material/Logos/Bestellung+4700031021_Logos/Bosch/Bosch_symbol_logo_black_red.svg" TargetMode="External"/><Relationship Id="rId64" Type="http://schemas.openxmlformats.org/officeDocument/2006/relationships/image" Target="file:////Users/kevinpalm/Desktop/Aixhibit/Kunden/Ausschreibungen/IKA/Material/Logos/Bestellung+4700031021_Logos/NMS/01_Komplett%20CMYK/SVG/220615_NMS_logo_auf-wei.svg" TargetMode="External"/><Relationship Id="rId69" Type="http://schemas.openxmlformats.org/officeDocument/2006/relationships/image" Target="media/image30.png"/><Relationship Id="rId113" Type="http://schemas.openxmlformats.org/officeDocument/2006/relationships/image" Target="file:///\\Users\kevinpalm\Desktop\Aixhibit\Kunden\Ausschreibungen\IKA\Material\Logos\Bestellung+4700031021_Logos\ZF\ZF%20logo%20STD%20Blue%203C.svg" TargetMode="External"/><Relationship Id="rId118" Type="http://schemas.openxmlformats.org/officeDocument/2006/relationships/image" Target="media/image55.png"/><Relationship Id="rId80" Type="http://schemas.openxmlformats.org/officeDocument/2006/relationships/image" Target="media/image36.png"/><Relationship Id="rId85" Type="http://schemas.openxmlformats.org/officeDocument/2006/relationships/image" Target="file:///\\Users\kevinpalm\Desktop\Aixhibit\Kunden\Ausschreibungen\IKA\Material\Logos\Bestellung+4700031021_Logos\UULM\Logo_uulm_Vorlage_100mm_schwarz.svg" TargetMode="External"/><Relationship Id="rId12" Type="http://schemas.openxmlformats.org/officeDocument/2006/relationships/hyperlink" Target="https://www.unicaragil.de/" TargetMode="External"/><Relationship Id="rId17" Type="http://schemas.openxmlformats.org/officeDocument/2006/relationships/image" Target="media/image3.svg"/><Relationship Id="rId33" Type="http://schemas.openxmlformats.org/officeDocument/2006/relationships/image" Target="media/image12.png"/><Relationship Id="rId38" Type="http://schemas.openxmlformats.org/officeDocument/2006/relationships/image" Target="file:////Users/kevinpalm/Desktop/Aixhibit/Kunden/Ausschreibungen/IKA/Material/Logos/Bestellung+4700031021_Logos/INCYDE/INCYDE_Logo_NEW.svg" TargetMode="External"/><Relationship Id="rId59" Type="http://schemas.openxmlformats.org/officeDocument/2006/relationships/image" Target="media/image25.svg"/><Relationship Id="rId103" Type="http://schemas.openxmlformats.org/officeDocument/2006/relationships/image" Target="file:///\\Users\kevinpalm\Desktop\Aixhibit\Kunden\Ausschreibungen\IKA\Material\Logos\Bestellung+4700031021_Logos\Bosch\Bosch_symbol_logo_black_red.svg" TargetMode="External"/><Relationship Id="rId108" Type="http://schemas.openxmlformats.org/officeDocument/2006/relationships/image" Target="media/image50.png"/><Relationship Id="rId124" Type="http://schemas.openxmlformats.org/officeDocument/2006/relationships/image" Target="media/image58.png"/><Relationship Id="rId129" Type="http://schemas.openxmlformats.org/officeDocument/2006/relationships/fontTable" Target="fontTable.xml"/><Relationship Id="rId54" Type="http://schemas.openxmlformats.org/officeDocument/2006/relationships/image" Target="file:////Users/kevinpalm/Desktop/Aixhibit/Kunden/Ausschreibungen/IKA/Material/Logos/Bestellung+4700031021_Logos/VIR-HEX/HEXAGON_STANDARD_RGB_LOGO.png" TargetMode="External"/><Relationship Id="rId70" Type="http://schemas.openxmlformats.org/officeDocument/2006/relationships/image" Target="file:////Users/kevinpalm/Desktop/Aixhibit/Kunden/Ausschreibungen/IKA/Material/Logos/Bestellung+4700031021_Logos/MAX/Maxion%20Wheels%20without%20Tagline_Color.png" TargetMode="External"/><Relationship Id="rId75" Type="http://schemas.openxmlformats.org/officeDocument/2006/relationships/image" Target="media/image33.png"/><Relationship Id="rId91" Type="http://schemas.openxmlformats.org/officeDocument/2006/relationships/image" Target="file:///\\Users\kevinpalm\Desktop\Aixhibit\Kunden\Ausschreibungen\IKA\Material\Logos\Bestellung+4700031021_Logos\iMAR\iMAR_Logo_RGB\iMAR_Logo_RGB.png" TargetMode="External"/><Relationship Id="rId96"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svg"/><Relationship Id="rId28" Type="http://schemas.openxmlformats.org/officeDocument/2006/relationships/image" Target="file:////Users/kevinpalm/Desktop/Aixhibit/Kunden/Ausschreibungen/IKA/Material/Logos/Bestellung+4700031021_Logos/UniS/Logo_Uni_Stuttgart.png" TargetMode="External"/><Relationship Id="rId49" Type="http://schemas.openxmlformats.org/officeDocument/2006/relationships/image" Target="media/image20.png"/><Relationship Id="rId114" Type="http://schemas.openxmlformats.org/officeDocument/2006/relationships/image" Target="media/image53.png"/><Relationship Id="rId119" Type="http://schemas.openxmlformats.org/officeDocument/2006/relationships/image" Target="file:///\\Users\kevinpalm\Desktop\Aixhibit\Kunden\Ausschreibungen\IKA\Material\Logos\Bestellung+4700031021_Logos\NMS\01_Komplett%20CMYK\SVG\220615_NMS_logo_auf-wei.svg" TargetMode="External"/><Relationship Id="rId44" Type="http://schemas.openxmlformats.org/officeDocument/2006/relationships/image" Target="file:////Users/kevinpalm/Desktop/Aixhibit/Kunden/Ausschreibungen/IKA/Material/Logos/Bestellung+4700031021_Logos/IPG/RGB/IPG-Automotive-Logo-RGB.svg" TargetMode="External"/><Relationship Id="rId60" Type="http://schemas.openxmlformats.org/officeDocument/2006/relationships/image" Target="file:////Users/kevinpalm/Desktop/Aixhibit/Kunden/Ausschreibungen/IKA/Material/Logos/Bestellung+4700031021_Logos/POR/Porsche_wordmark_digital/Porsche_wordmark_digital/Porsche_wordmark_black_rgb.svg" TargetMode="External"/><Relationship Id="rId65" Type="http://schemas.openxmlformats.org/officeDocument/2006/relationships/image" Target="media/image28.png"/><Relationship Id="rId81" Type="http://schemas.openxmlformats.org/officeDocument/2006/relationships/image" Target="file:///\\Users\kevinpalm\Desktop\Aixhibit\Kunden\Ausschreibungen\IKA\Material\Logos\Bestellung+4700031021_Logos\TUM\TUM_Logo.svg" TargetMode="External"/><Relationship Id="rId86" Type="http://schemas.openxmlformats.org/officeDocument/2006/relationships/image" Target="media/image39.png"/><Relationship Id="rId130" Type="http://schemas.openxmlformats.org/officeDocument/2006/relationships/theme" Target="theme/theme1.xml"/><Relationship Id="rId13" Type="http://schemas.openxmlformats.org/officeDocument/2006/relationships/hyperlink" Target="https://www.unicaragil.de/" TargetMode="External"/><Relationship Id="rId18" Type="http://schemas.openxmlformats.org/officeDocument/2006/relationships/image" Target="file:////Users/kevinpalm/Desktop/Aixhibit/Kunden/Ausschreibungen/IKA/Material/Logos/Bestellung+4700031021_Logos/RWTH/7%20SVG/rwth-university-logo-rgb.svg" TargetMode="External"/><Relationship Id="rId39" Type="http://schemas.openxmlformats.org/officeDocument/2006/relationships/image" Target="media/image15.svg"/><Relationship Id="rId109" Type="http://schemas.openxmlformats.org/officeDocument/2006/relationships/image" Target="file:///\\Users\kevinpalm\Desktop\Aixhibit\Kunden\Ausschreibungen\IKA\Material\Logos\Bestellung+4700031021_Logos\VIR-HEX\HEXAGON_STANDARD_RGB_LOGO.png" TargetMode="External"/><Relationship Id="rId34" Type="http://schemas.openxmlformats.org/officeDocument/2006/relationships/image" Target="file:////Users/kevinpalm/Desktop/Aixhibit/Kunden/Ausschreibungen/IKA/Material/Logos/Bestellung+4700031021_Logos/FAU-Erlangen/Zeichenfla&#776;che%201@2x.png" TargetMode="External"/><Relationship Id="rId50" Type="http://schemas.openxmlformats.org/officeDocument/2006/relationships/image" Target="file:////Users/kevinpalm/Desktop/Aixhibit/Kunden/Ausschreibungen/IKA/Material/Logos/Bestellung+4700031021_Logos/Valeo/Logo.png" TargetMode="External"/><Relationship Id="rId55" Type="http://schemas.openxmlformats.org/officeDocument/2006/relationships/image" Target="media/image23.svg"/><Relationship Id="rId76" Type="http://schemas.openxmlformats.org/officeDocument/2006/relationships/image" Target="media/image34.png"/><Relationship Id="rId97" Type="http://schemas.openxmlformats.org/officeDocument/2006/relationships/image" Target="file:///\\Users\kevinpalm\Desktop\Aixhibit\Kunden\Ausschreibungen\IKA\Material\Logos\Bestellung+4700031021_Logos\DSA\DSA-Logo_004_colour_solo.png" TargetMode="External"/><Relationship Id="rId104" Type="http://schemas.openxmlformats.org/officeDocument/2006/relationships/image" Target="media/image48.png"/><Relationship Id="rId120" Type="http://schemas.openxmlformats.org/officeDocument/2006/relationships/image" Target="media/image56.png"/><Relationship Id="rId125" Type="http://schemas.openxmlformats.org/officeDocument/2006/relationships/image" Target="file:///\\Users\kevinpalm\Desktop\Aixhibit\Kunden\Ausschreibungen\IKA\Material\Logos\Bestellung+4700031021_Logos\MAX\Maxion%20Wheels%20without%20Tagline_Color.png" TargetMode="External"/><Relationship Id="rId7" Type="http://schemas.openxmlformats.org/officeDocument/2006/relationships/endnotes" Target="endnotes.xml"/><Relationship Id="rId71" Type="http://schemas.openxmlformats.org/officeDocument/2006/relationships/image" Target="media/image31.png"/><Relationship Id="rId92"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image" Target="media/image10.svg"/><Relationship Id="rId24" Type="http://schemas.openxmlformats.org/officeDocument/2006/relationships/image" Target="file:////Users/kevinpalm/Desktop/Aixhibit/Kunden/Ausschreibungen/IKA/Material/Logos/Bestellung+4700031021_Logos/KIT/KITlogo_4c_deutsch.svg" TargetMode="External"/><Relationship Id="rId40" Type="http://schemas.openxmlformats.org/officeDocument/2006/relationships/image" Target="file:////Users/kevinpalm/Desktop/Aixhibit/Kunden/Ausschreibungen/IKA/Material/Logos/Bestellung+4700031021_Logos/TC/SVG/TC_Logo_A_rgb.svg" TargetMode="External"/><Relationship Id="rId45" Type="http://schemas.openxmlformats.org/officeDocument/2006/relationships/image" Target="media/image18.png"/><Relationship Id="rId66" Type="http://schemas.openxmlformats.org/officeDocument/2006/relationships/image" Target="file:////Users/kevinpalm/Desktop/Aixhibit/Kunden/Ausschreibungen/IKA/Material/Logos/Bestellung+4700031021_Logos/AC/logo_zusatz_in_kooperation_mit_der_schwarz.png" TargetMode="External"/><Relationship Id="rId87" Type="http://schemas.openxmlformats.org/officeDocument/2006/relationships/image" Target="file:///\\Users\kevinpalm\Desktop\Aixhibit\Kunden\Ausschreibungen\IKA\Material\Logos\Bestellung+4700031021_Logos\UniP\fim_1200dpi_fb_gross.png" TargetMode="External"/><Relationship Id="rId110" Type="http://schemas.openxmlformats.org/officeDocument/2006/relationships/image" Target="media/image51.png"/><Relationship Id="rId115" Type="http://schemas.openxmlformats.org/officeDocument/2006/relationships/image" Target="file:///\\Users\kevinpalm\Desktop\Aixhibit\Kunden\Ausschreibungen\IKA\Material\Logos\Bestellung+4700031021_Logos\POR\Porsche_wordmark_digital\Porsche_wordmark_digital\Porsche_wordmark_black_rgb.svg" TargetMode="External"/><Relationship Id="rId61" Type="http://schemas.openxmlformats.org/officeDocument/2006/relationships/image" Target="media/image26.svg"/><Relationship Id="rId82" Type="http://schemas.openxmlformats.org/officeDocument/2006/relationships/image" Target="media/image37.png"/><Relationship Id="rId19" Type="http://schemas.openxmlformats.org/officeDocument/2006/relationships/image" Target="media/image4.png"/><Relationship Id="rId14" Type="http://schemas.openxmlformats.org/officeDocument/2006/relationships/image" Target="media/image1.jpg"/><Relationship Id="rId30" Type="http://schemas.openxmlformats.org/officeDocument/2006/relationships/image" Target="file:////Users/kevinpalm/Desktop/Aixhibit/Kunden/Ausschreibungen/IKA/Material/Logos/Bestellung+4700031021_Logos/UULM/Logo_uulm_Vorlage_100mm_schwarz.svg" TargetMode="External"/><Relationship Id="rId35" Type="http://schemas.openxmlformats.org/officeDocument/2006/relationships/image" Target="media/image13.png"/><Relationship Id="rId56" Type="http://schemas.openxmlformats.org/officeDocument/2006/relationships/image" Target="file:////Users/kevinpalm/Desktop/Aixhibit/Kunden/Ausschreibungen/IKA/Material/Logos/Bestellung+4700031021_Logos/VT/vt_logo_100mm_rgb_black.svg" TargetMode="External"/><Relationship Id="rId77" Type="http://schemas.openxmlformats.org/officeDocument/2006/relationships/image" Target="file:///\\Users\kevinpalm\Desktop\Aixhibit\Kunden\Ausschreibungen\IKA\Material\Logos\Bestellung+4700031021_Logos\TUDA\tuda_logo_RGB%20(2).svg" TargetMode="External"/><Relationship Id="rId100" Type="http://schemas.openxmlformats.org/officeDocument/2006/relationships/image" Target="media/image46.png"/><Relationship Id="rId105" Type="http://schemas.openxmlformats.org/officeDocument/2006/relationships/image" Target="file:///\\Users\kevinpalm\Desktop\Aixhibit\Kunden\Ausschreibungen\IKA\Material\Logos\Bestellung+4700031021_Logos\Valeo\Logo.png" TargetMode="External"/><Relationship Id="rId126" Type="http://schemas.openxmlformats.org/officeDocument/2006/relationships/header" Target="header1.xml"/><Relationship Id="rId8" Type="http://schemas.openxmlformats.org/officeDocument/2006/relationships/hyperlink" Target="https://www.elektronikforschung.de/service/aktuelles/mit-strategischen-forschungsvorhaben-den-deutschen-automobilstandort-sichern" TargetMode="External"/><Relationship Id="rId51" Type="http://schemas.openxmlformats.org/officeDocument/2006/relationships/image" Target="media/image21.svg"/><Relationship Id="rId72" Type="http://schemas.openxmlformats.org/officeDocument/2006/relationships/image" Target="file:///\\Users\kevinpalm\Desktop\Aixhibit\Kunden\Ausschreibungen\IKA\Combined\Pressemitteilung\Word\autotech_agil_Pressemitteilung_A4_AbbinderText.png" TargetMode="External"/><Relationship Id="rId93" Type="http://schemas.openxmlformats.org/officeDocument/2006/relationships/image" Target="file:///\\Users\kevinpalm\Desktop\Aixhibit\Kunden\Ausschreibungen\IKA\Material\Logos\Bestellung+4700031021_Logos\INCYDE\INCYDE_Logo_NEW.svg" TargetMode="External"/><Relationship Id="rId98" Type="http://schemas.openxmlformats.org/officeDocument/2006/relationships/image" Target="media/image45.png"/><Relationship Id="rId121" Type="http://schemas.openxmlformats.org/officeDocument/2006/relationships/image" Target="file:///\\Users\kevinpalm\Desktop\Aixhibit\Kunden\Ausschreibungen\IKA\Material\Logos\Bestellung+4700031021_Logos\AC\logo_zusatz_in_kooperation_mit_der_schwarz.png" TargetMode="External"/><Relationship Id="rId3" Type="http://schemas.openxmlformats.org/officeDocument/2006/relationships/styles" Target="styles.xml"/><Relationship Id="rId25" Type="http://schemas.openxmlformats.org/officeDocument/2006/relationships/image" Target="media/image8.svg"/><Relationship Id="rId46" Type="http://schemas.openxmlformats.org/officeDocument/2006/relationships/image" Target="file:////Users/kevinpalm/Desktop/Aixhibit/Kunden/Ausschreibungen/IKA/Material/Logos/Bestellung+4700031021_Logos/MBC/MB_wordmark_pos.png" TargetMode="External"/><Relationship Id="rId67" Type="http://schemas.openxmlformats.org/officeDocument/2006/relationships/image" Target="media/image29.jpeg"/><Relationship Id="rId116" Type="http://schemas.openxmlformats.org/officeDocument/2006/relationships/image" Target="media/image54.png"/><Relationship Id="rId20" Type="http://schemas.openxmlformats.org/officeDocument/2006/relationships/image" Target="media/image5.svg"/><Relationship Id="rId41" Type="http://schemas.openxmlformats.org/officeDocument/2006/relationships/image" Target="media/image16.png"/><Relationship Id="rId62" Type="http://schemas.openxmlformats.org/officeDocument/2006/relationships/image" Target="file:////Users/kevinpalm/Desktop/Aixhibit/Kunden/Ausschreibungen/IKA/Material/Logos/Bestellung+4700031021_Logos/AM/Web/AM_Kooperations_Logo_RGB.svg" TargetMode="External"/><Relationship Id="rId83" Type="http://schemas.openxmlformats.org/officeDocument/2006/relationships/image" Target="file:///\\Users\kevinpalm\Desktop\Aixhibit\Kunden\Ausschreibungen\IKA\Material\Logos\Bestellung+4700031021_Logos\UniS\Logo_Uni_Stuttgart.png" TargetMode="External"/><Relationship Id="rId88" Type="http://schemas.openxmlformats.org/officeDocument/2006/relationships/image" Target="media/image40.png"/><Relationship Id="rId111" Type="http://schemas.openxmlformats.org/officeDocument/2006/relationships/image" Target="file:///\\Users\kevinpalm\Desktop\Aixhibit\Kunden\Ausschreibungen\IKA\Material\Logos\Bestellung+4700031021_Logos\VT\vt_logo_100mm_rgb_black.svg" TargetMode="External"/><Relationship Id="rId15" Type="http://schemas.openxmlformats.org/officeDocument/2006/relationships/image" Target="media/image2.png"/><Relationship Id="rId36" Type="http://schemas.openxmlformats.org/officeDocument/2006/relationships/image" Target="file:////Users/kevinpalm/Desktop/Aixhibit/Kunden/Ausschreibungen/IKA/Material/Logos/Bestellung+4700031021_Logos/iMAR/iMAR_Logo_RGB/iMAR_Logo_RGB.png" TargetMode="External"/><Relationship Id="rId57" Type="http://schemas.openxmlformats.org/officeDocument/2006/relationships/image" Target="media/image24.svg"/><Relationship Id="rId106" Type="http://schemas.openxmlformats.org/officeDocument/2006/relationships/image" Target="media/image49.png"/><Relationship Id="rId127" Type="http://schemas.openxmlformats.org/officeDocument/2006/relationships/footer" Target="footer1.xml"/><Relationship Id="rId10" Type="http://schemas.openxmlformats.org/officeDocument/2006/relationships/hyperlink" Target="https://www.youtube.com/watch?v=ZJ7xVXppuCE" TargetMode="External"/><Relationship Id="rId31" Type="http://schemas.openxmlformats.org/officeDocument/2006/relationships/image" Target="media/image11.png"/><Relationship Id="rId52" Type="http://schemas.openxmlformats.org/officeDocument/2006/relationships/image" Target="file:////Users/kevinpalm/Desktop/Aixhibit/Kunden/Ausschreibungen/IKA/Material/Logos/Bestellung+4700031021_Logos/VI/Vector_Logo_black_red_RGB.svg" TargetMode="External"/><Relationship Id="rId73" Type="http://schemas.openxmlformats.org/officeDocument/2006/relationships/image" Target="media/image32.png"/><Relationship Id="rId78" Type="http://schemas.openxmlformats.org/officeDocument/2006/relationships/image" Target="media/image35.png"/><Relationship Id="rId94" Type="http://schemas.openxmlformats.org/officeDocument/2006/relationships/image" Target="media/image43.png"/><Relationship Id="rId99" Type="http://schemas.openxmlformats.org/officeDocument/2006/relationships/image" Target="file:///\\Users\kevinpalm\Desktop\Aixhibit\Kunden\Ausschreibungen\IKA\Material\Logos\Bestellung+4700031021_Logos\IPG\RGB\IPG-Automotive-Logo-RGB.svg" TargetMode="External"/><Relationship Id="rId101" Type="http://schemas.openxmlformats.org/officeDocument/2006/relationships/image" Target="file:///\\Users\kevinpalm\Desktop\Aixhibit\Kunden\Ausschreibungen\IKA\Material\Logos\Bestellung+4700031021_Logos\MBC\MB_wordmark_pos.png" TargetMode="External"/><Relationship Id="rId122"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hyperlink" Target="https://www.youtube.com/watch?v=EikdytmGPpU" TargetMode="External"/><Relationship Id="rId26" Type="http://schemas.openxmlformats.org/officeDocument/2006/relationships/image" Target="file:////Users/kevinpalm/Desktop/Aixhibit/Kunden/Ausschreibungen/IKA/Material/Logos/Bestellung+4700031021_Logos/TUM/TUM_Logo.sv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0.jpeg"/><Relationship Id="rId1" Type="http://schemas.openxmlformats.org/officeDocument/2006/relationships/image" Target="media/image31.jpg"/></Relationships>
</file>

<file path=word/theme/theme1.xml><?xml version="1.0" encoding="utf-8"?>
<a:theme xmlns:a="http://schemas.openxmlformats.org/drawingml/2006/main" name="Office Theme">
  <a:themeElements>
    <a:clrScheme name="autotech_agil">
      <a:dk1>
        <a:srgbClr val="082624"/>
      </a:dk1>
      <a:lt1>
        <a:srgbClr val="FFFFFF"/>
      </a:lt1>
      <a:dk2>
        <a:srgbClr val="808080"/>
      </a:dk2>
      <a:lt2>
        <a:srgbClr val="CBCBCB"/>
      </a:lt2>
      <a:accent1>
        <a:srgbClr val="00999E"/>
      </a:accent1>
      <a:accent2>
        <a:srgbClr val="FF6108"/>
      </a:accent2>
      <a:accent3>
        <a:srgbClr val="46C1C1"/>
      </a:accent3>
      <a:accent4>
        <a:srgbClr val="016D6D"/>
      </a:accent4>
      <a:accent5>
        <a:srgbClr val="FF8649"/>
      </a:accent5>
      <a:accent6>
        <a:srgbClr val="CE4500"/>
      </a:accent6>
      <a:hlink>
        <a:srgbClr val="00999E"/>
      </a:hlink>
      <a:folHlink>
        <a:srgbClr val="FF6108"/>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1175</Words>
  <Characters>7406</Characters>
  <Application>Microsoft Office Word</Application>
  <DocSecurity>0</DocSecurity>
  <Lines>61</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8564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Kathrin Hülsen</dc:creator>
  <cp:keywords/>
  <dc:description/>
  <cp:lastModifiedBy>Kathrin Hülsen</cp:lastModifiedBy>
  <cp:revision>42</cp:revision>
  <cp:lastPrinted>2024-10-22T08:57:00Z</cp:lastPrinted>
  <dcterms:created xsi:type="dcterms:W3CDTF">2024-10-21T14:32:00Z</dcterms:created>
  <dcterms:modified xsi:type="dcterms:W3CDTF">2024-10-22T09:41:00Z</dcterms:modified>
  <cp:category/>
</cp:coreProperties>
</file>